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D0BAF1" w14:textId="644F3861" w:rsidR="000560E4" w:rsidRPr="00764C69" w:rsidRDefault="003A38DD" w:rsidP="003E0CA5">
      <w:pPr>
        <w:pStyle w:val="Kop1"/>
        <w:numPr>
          <w:ilvl w:val="0"/>
          <w:numId w:val="0"/>
        </w:numPr>
      </w:pPr>
      <w:bookmarkStart w:id="0" w:name="_Toc462900943"/>
      <w:bookmarkStart w:id="1" w:name="_Toc462901189"/>
      <w:bookmarkStart w:id="2" w:name="_Toc462901259"/>
      <w:bookmarkStart w:id="3" w:name="_Toc464715421"/>
      <w:bookmarkStart w:id="4" w:name="_Toc473610316"/>
      <w:bookmarkStart w:id="5" w:name="_Toc474496920"/>
      <w:bookmarkStart w:id="6" w:name="_Toc474919928"/>
      <w:r>
        <w:t>R</w:t>
      </w:r>
      <w:r w:rsidR="00690A07">
        <w:t>egistration form</w:t>
      </w:r>
      <w:r w:rsidR="000560E4" w:rsidRPr="00764C69">
        <w:t xml:space="preserve"> </w:t>
      </w:r>
      <w:bookmarkEnd w:id="0"/>
      <w:bookmarkEnd w:id="1"/>
      <w:bookmarkEnd w:id="2"/>
      <w:bookmarkEnd w:id="3"/>
      <w:bookmarkEnd w:id="4"/>
      <w:r w:rsidR="00690A07">
        <w:t>market consultation</w:t>
      </w:r>
      <w:r w:rsidR="0004403F" w:rsidRPr="00764C69">
        <w:br/>
      </w:r>
      <w:r w:rsidR="00690A07">
        <w:t>Optimisation</w:t>
      </w:r>
      <w:r w:rsidR="0004403F" w:rsidRPr="00764C69">
        <w:t xml:space="preserve"> </w:t>
      </w:r>
      <w:bookmarkEnd w:id="5"/>
      <w:r w:rsidR="00690A07">
        <w:t>Waste Collection Amsterdam</w:t>
      </w:r>
      <w:bookmarkEnd w:id="6"/>
    </w:p>
    <w:tbl>
      <w:tblPr>
        <w:tblW w:w="9567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6"/>
        <w:gridCol w:w="4481"/>
      </w:tblGrid>
      <w:tr w:rsidR="00690A07" w:rsidRPr="0037748A" w14:paraId="6B8CDDEA" w14:textId="77777777" w:rsidTr="00CD5BEF">
        <w:tc>
          <w:tcPr>
            <w:tcW w:w="9567" w:type="dxa"/>
            <w:gridSpan w:val="2"/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00DF8B" w14:textId="4E32C185" w:rsidR="00690A07" w:rsidRPr="0037748A" w:rsidRDefault="003A38DD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>
              <w:rPr>
                <w:rFonts w:ascii="Corbel" w:hAnsi="Corbel"/>
                <w:sz w:val="18"/>
                <w:szCs w:val="18"/>
                <w:lang w:val="en-US"/>
              </w:rPr>
              <w:t>General</w:t>
            </w:r>
          </w:p>
        </w:tc>
      </w:tr>
      <w:tr w:rsidR="00690A07" w:rsidRPr="0037748A" w14:paraId="1347FE95" w14:textId="77777777" w:rsidTr="00CD5BEF">
        <w:tc>
          <w:tcPr>
            <w:tcW w:w="508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2A551E" w14:textId="77777777" w:rsidR="00690A07" w:rsidRPr="0037748A" w:rsidRDefault="00690A07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 w:rsidRPr="0037748A">
              <w:rPr>
                <w:rFonts w:ascii="Corbel" w:hAnsi="Corbel"/>
                <w:sz w:val="18"/>
                <w:szCs w:val="18"/>
                <w:lang w:val="en-US"/>
              </w:rPr>
              <w:t>Did you read the conditions in Chapter 1 and do you agree with these conditions?</w:t>
            </w:r>
          </w:p>
        </w:tc>
        <w:tc>
          <w:tcPr>
            <w:tcW w:w="448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102428" w14:textId="415982CE" w:rsidR="00690A07" w:rsidRPr="0037748A" w:rsidRDefault="00690A07" w:rsidP="0037748A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 w:rsidRPr="0037748A">
              <w:rPr>
                <w:rFonts w:ascii="Corbel" w:hAnsi="Corbel"/>
                <w:sz w:val="18"/>
                <w:szCs w:val="18"/>
                <w:lang w:val="en-US"/>
              </w:rPr>
              <w:t>YES / NO*</w:t>
            </w:r>
          </w:p>
        </w:tc>
      </w:tr>
      <w:tr w:rsidR="00690A07" w:rsidRPr="0037748A" w14:paraId="2B890683" w14:textId="77777777" w:rsidTr="00CD5BEF">
        <w:tc>
          <w:tcPr>
            <w:tcW w:w="508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FE4AE8" w14:textId="77777777" w:rsidR="00690A07" w:rsidRPr="0037748A" w:rsidRDefault="00690A07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 w:rsidRPr="0037748A">
              <w:rPr>
                <w:rFonts w:ascii="Corbel" w:hAnsi="Corbel"/>
                <w:sz w:val="18"/>
                <w:szCs w:val="18"/>
                <w:lang w:val="en-US"/>
              </w:rPr>
              <w:t>Did you include a motivation for participating in your registration?</w:t>
            </w:r>
          </w:p>
        </w:tc>
        <w:tc>
          <w:tcPr>
            <w:tcW w:w="448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8C89A2" w14:textId="21FBFD64" w:rsidR="00690A07" w:rsidRPr="0037748A" w:rsidRDefault="00690A07" w:rsidP="0037748A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 w:rsidRPr="0037748A">
              <w:rPr>
                <w:rFonts w:ascii="Corbel" w:hAnsi="Corbel"/>
                <w:sz w:val="18"/>
                <w:szCs w:val="18"/>
                <w:lang w:val="en-US"/>
              </w:rPr>
              <w:t>YES / NO*</w:t>
            </w:r>
          </w:p>
        </w:tc>
      </w:tr>
      <w:tr w:rsidR="00690A07" w:rsidRPr="0037748A" w14:paraId="5306A2C2" w14:textId="77777777" w:rsidTr="00CD5BEF">
        <w:tc>
          <w:tcPr>
            <w:tcW w:w="508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CB9067" w14:textId="77777777" w:rsidR="00690A07" w:rsidRPr="0037748A" w:rsidRDefault="00690A07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 w:rsidRPr="0037748A">
              <w:rPr>
                <w:rFonts w:ascii="Corbel" w:hAnsi="Corbel"/>
                <w:sz w:val="18"/>
                <w:szCs w:val="18"/>
                <w:lang w:val="en-US"/>
              </w:rPr>
              <w:t>Are you willing to participate in the oral explanation sessions?</w:t>
            </w:r>
          </w:p>
        </w:tc>
        <w:tc>
          <w:tcPr>
            <w:tcW w:w="448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9DD5" w14:textId="5B34B606" w:rsidR="00690A07" w:rsidRPr="0037748A" w:rsidRDefault="00690A07" w:rsidP="0037748A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 w:rsidRPr="0037748A">
              <w:rPr>
                <w:rFonts w:ascii="Corbel" w:hAnsi="Corbel"/>
                <w:sz w:val="18"/>
                <w:szCs w:val="18"/>
                <w:lang w:val="en-US"/>
              </w:rPr>
              <w:t>YES / NO*</w:t>
            </w:r>
          </w:p>
        </w:tc>
      </w:tr>
      <w:tr w:rsidR="00690A07" w:rsidRPr="0037748A" w14:paraId="28ABE642" w14:textId="77777777" w:rsidTr="00CD5BEF">
        <w:tc>
          <w:tcPr>
            <w:tcW w:w="9567" w:type="dxa"/>
            <w:gridSpan w:val="2"/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9ED706" w14:textId="77777777" w:rsidR="00690A07" w:rsidRPr="0037748A" w:rsidRDefault="00690A07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 w:rsidRPr="0037748A">
              <w:rPr>
                <w:rFonts w:ascii="Corbel" w:hAnsi="Corbel"/>
                <w:sz w:val="18"/>
                <w:szCs w:val="18"/>
                <w:lang w:val="en-US"/>
              </w:rPr>
              <w:t>Company information</w:t>
            </w:r>
          </w:p>
        </w:tc>
      </w:tr>
      <w:tr w:rsidR="00690A07" w:rsidRPr="0037748A" w14:paraId="147A691E" w14:textId="77777777" w:rsidTr="00CD5BEF">
        <w:tc>
          <w:tcPr>
            <w:tcW w:w="508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AD4D16" w14:textId="19962424" w:rsidR="00690A07" w:rsidRPr="0037748A" w:rsidRDefault="00690A07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 w:rsidRPr="0037748A">
              <w:rPr>
                <w:rFonts w:ascii="Corbel" w:hAnsi="Corbel"/>
                <w:sz w:val="18"/>
                <w:szCs w:val="18"/>
                <w:lang w:val="en-US"/>
              </w:rPr>
              <w:t>Trade name of the company</w:t>
            </w:r>
            <w:r w:rsidR="009A04EA">
              <w:rPr>
                <w:rFonts w:ascii="Corbel" w:hAnsi="Corbel"/>
                <w:sz w:val="18"/>
                <w:szCs w:val="18"/>
                <w:lang w:val="en-US"/>
              </w:rPr>
              <w:t>:</w:t>
            </w:r>
          </w:p>
        </w:tc>
        <w:tc>
          <w:tcPr>
            <w:tcW w:w="448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734066" w14:textId="77777777" w:rsidR="00690A07" w:rsidRPr="0037748A" w:rsidRDefault="00690A07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</w:p>
        </w:tc>
      </w:tr>
      <w:tr w:rsidR="00690A07" w:rsidRPr="0037748A" w14:paraId="2A5112E7" w14:textId="77777777" w:rsidTr="00CD5BEF">
        <w:tc>
          <w:tcPr>
            <w:tcW w:w="508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1F5221" w14:textId="2FF5267C" w:rsidR="00690A07" w:rsidRPr="0037748A" w:rsidRDefault="00690A07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 w:rsidRPr="0037748A">
              <w:rPr>
                <w:rFonts w:ascii="Corbel" w:hAnsi="Corbel"/>
                <w:sz w:val="18"/>
                <w:szCs w:val="18"/>
                <w:lang w:val="en-US"/>
              </w:rPr>
              <w:t>Address and location company</w:t>
            </w:r>
            <w:r w:rsidR="009A04EA">
              <w:rPr>
                <w:rFonts w:ascii="Corbel" w:hAnsi="Corbel"/>
                <w:sz w:val="18"/>
                <w:szCs w:val="18"/>
                <w:lang w:val="en-US"/>
              </w:rPr>
              <w:t>:</w:t>
            </w:r>
          </w:p>
        </w:tc>
        <w:tc>
          <w:tcPr>
            <w:tcW w:w="448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9E9899" w14:textId="77777777" w:rsidR="00690A07" w:rsidRPr="0037748A" w:rsidRDefault="00690A07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</w:p>
        </w:tc>
      </w:tr>
      <w:tr w:rsidR="00690A07" w:rsidRPr="0037748A" w14:paraId="60D40D6E" w14:textId="77777777" w:rsidTr="00CD5BEF">
        <w:tc>
          <w:tcPr>
            <w:tcW w:w="508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4F0249" w14:textId="7DBA9360" w:rsidR="00690A07" w:rsidRPr="0037748A" w:rsidRDefault="00690A07" w:rsidP="009A04EA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 w:rsidRPr="0037748A">
              <w:rPr>
                <w:rFonts w:ascii="Corbel" w:hAnsi="Corbel"/>
                <w:sz w:val="18"/>
                <w:szCs w:val="18"/>
                <w:lang w:val="en-US"/>
              </w:rPr>
              <w:t>If applicable: registration number KVK (Dutch Chamber of Commerce)</w:t>
            </w:r>
            <w:r w:rsidR="009A04EA">
              <w:rPr>
                <w:rFonts w:ascii="Corbel" w:hAnsi="Corbel"/>
                <w:sz w:val="18"/>
                <w:szCs w:val="18"/>
                <w:lang w:val="en-US"/>
              </w:rPr>
              <w:t xml:space="preserve"> or comparable in country of establishment:</w:t>
            </w:r>
          </w:p>
        </w:tc>
        <w:tc>
          <w:tcPr>
            <w:tcW w:w="448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17603F" w14:textId="77777777" w:rsidR="00690A07" w:rsidRPr="0037748A" w:rsidRDefault="00690A07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</w:p>
        </w:tc>
      </w:tr>
      <w:tr w:rsidR="00690A07" w:rsidRPr="0037748A" w14:paraId="1219FD33" w14:textId="77777777" w:rsidTr="00CD5BEF">
        <w:tc>
          <w:tcPr>
            <w:tcW w:w="508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141CCD" w14:textId="77777777" w:rsidR="00690A07" w:rsidRPr="0037748A" w:rsidRDefault="00690A07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 w:rsidRPr="0037748A">
              <w:rPr>
                <w:rFonts w:ascii="Corbel" w:hAnsi="Corbel"/>
                <w:sz w:val="18"/>
                <w:szCs w:val="18"/>
                <w:lang w:val="en-US"/>
              </w:rPr>
              <w:t>Internet address:</w:t>
            </w:r>
          </w:p>
        </w:tc>
        <w:tc>
          <w:tcPr>
            <w:tcW w:w="448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A1CBF4" w14:textId="77777777" w:rsidR="00690A07" w:rsidRPr="0037748A" w:rsidRDefault="00690A07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 w:rsidRPr="0037748A">
              <w:rPr>
                <w:rFonts w:ascii="Corbel" w:hAnsi="Corbel"/>
                <w:sz w:val="18"/>
                <w:szCs w:val="18"/>
                <w:lang w:val="en-US"/>
              </w:rPr>
              <w:t>www.</w:t>
            </w:r>
          </w:p>
        </w:tc>
      </w:tr>
      <w:tr w:rsidR="00690A07" w:rsidRPr="0037748A" w14:paraId="784BFB2A" w14:textId="77777777" w:rsidTr="00CD5BEF">
        <w:tc>
          <w:tcPr>
            <w:tcW w:w="508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1351CA" w14:textId="55A156B4" w:rsidR="00690A07" w:rsidRPr="0037748A" w:rsidRDefault="00690A07" w:rsidP="0037748A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 w:rsidRPr="0037748A">
              <w:rPr>
                <w:rFonts w:ascii="Corbel" w:hAnsi="Corbel"/>
                <w:sz w:val="18"/>
                <w:szCs w:val="18"/>
                <w:lang w:val="en-US"/>
              </w:rPr>
              <w:t>Does the company belong to</w:t>
            </w:r>
            <w:r w:rsidR="0037748A" w:rsidRPr="0037748A">
              <w:rPr>
                <w:rFonts w:ascii="Corbel" w:hAnsi="Corbel"/>
                <w:sz w:val="18"/>
                <w:szCs w:val="18"/>
                <w:lang w:val="en-US"/>
              </w:rPr>
              <w:t xml:space="preserve"> </w:t>
            </w:r>
            <w:r w:rsidRPr="0037748A">
              <w:rPr>
                <w:rFonts w:ascii="Corbel" w:hAnsi="Corbel"/>
                <w:sz w:val="18"/>
                <w:szCs w:val="18"/>
                <w:lang w:val="en-US"/>
              </w:rPr>
              <w:t>segment small or medium sized (SME) enterprises?</w:t>
            </w:r>
          </w:p>
        </w:tc>
        <w:tc>
          <w:tcPr>
            <w:tcW w:w="448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357811" w14:textId="77777777" w:rsidR="00690A07" w:rsidRPr="0037748A" w:rsidRDefault="00690A07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 w:rsidRPr="0037748A">
              <w:rPr>
                <w:rFonts w:ascii="Corbel" w:hAnsi="Corbel"/>
                <w:sz w:val="18"/>
                <w:szCs w:val="18"/>
                <w:lang w:val="en-US"/>
              </w:rPr>
              <w:t xml:space="preserve">YES / NO </w:t>
            </w:r>
          </w:p>
        </w:tc>
      </w:tr>
      <w:tr w:rsidR="00690A07" w:rsidRPr="0037748A" w14:paraId="1E1469FA" w14:textId="77777777" w:rsidTr="00CD5BEF">
        <w:tc>
          <w:tcPr>
            <w:tcW w:w="508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EF760B" w14:textId="11A8507A" w:rsidR="00690A07" w:rsidRPr="0037748A" w:rsidRDefault="00690A07" w:rsidP="003A38DD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 w:rsidRPr="0037748A">
              <w:rPr>
                <w:rFonts w:ascii="Corbel" w:hAnsi="Corbel"/>
                <w:sz w:val="18"/>
                <w:szCs w:val="18"/>
                <w:lang w:val="en-US"/>
              </w:rPr>
              <w:t>If the company belongs to</w:t>
            </w:r>
            <w:r w:rsidR="0037748A" w:rsidRPr="0037748A">
              <w:rPr>
                <w:rFonts w:ascii="Corbel" w:hAnsi="Corbel"/>
                <w:sz w:val="18"/>
                <w:szCs w:val="18"/>
                <w:lang w:val="en-US"/>
              </w:rPr>
              <w:t xml:space="preserve"> </w:t>
            </w:r>
            <w:r w:rsidRPr="0037748A">
              <w:rPr>
                <w:rFonts w:ascii="Corbel" w:hAnsi="Corbel"/>
                <w:sz w:val="18"/>
                <w:szCs w:val="18"/>
                <w:lang w:val="en-US"/>
              </w:rPr>
              <w:t>segment small or medium sized enterprises</w:t>
            </w:r>
            <w:r w:rsidR="003A38DD">
              <w:rPr>
                <w:rFonts w:ascii="Corbel" w:hAnsi="Corbel"/>
                <w:sz w:val="18"/>
                <w:szCs w:val="18"/>
                <w:lang w:val="en-US"/>
              </w:rPr>
              <w:t xml:space="preserve"> </w:t>
            </w:r>
            <w:r w:rsidR="003A38DD" w:rsidRPr="0037748A">
              <w:rPr>
                <w:rFonts w:ascii="Corbel" w:hAnsi="Corbel"/>
                <w:sz w:val="18"/>
                <w:szCs w:val="18"/>
                <w:lang w:val="en-US"/>
              </w:rPr>
              <w:t>(SME)</w:t>
            </w:r>
            <w:r w:rsidRPr="0037748A">
              <w:rPr>
                <w:rFonts w:ascii="Corbel" w:hAnsi="Corbel"/>
                <w:sz w:val="18"/>
                <w:szCs w:val="18"/>
                <w:lang w:val="en-US"/>
              </w:rPr>
              <w:t xml:space="preserve">, please include the turnover (in €, excl. VAT) and the number of FTE (incl. </w:t>
            </w:r>
            <w:r w:rsidR="0037748A" w:rsidRPr="0037748A">
              <w:rPr>
                <w:rFonts w:ascii="Corbel" w:hAnsi="Corbel"/>
                <w:sz w:val="18"/>
                <w:szCs w:val="18"/>
                <w:lang w:val="en-US"/>
              </w:rPr>
              <w:t xml:space="preserve">temporary employees) of the last </w:t>
            </w:r>
            <w:r w:rsidR="009A04EA">
              <w:rPr>
                <w:rFonts w:ascii="Corbel" w:hAnsi="Corbel"/>
                <w:sz w:val="18"/>
                <w:szCs w:val="18"/>
                <w:lang w:val="en-US"/>
              </w:rPr>
              <w:t>fiscal</w:t>
            </w:r>
            <w:r w:rsidR="0037748A" w:rsidRPr="0037748A">
              <w:rPr>
                <w:rFonts w:ascii="Corbel" w:hAnsi="Corbel"/>
                <w:sz w:val="18"/>
                <w:szCs w:val="18"/>
                <w:lang w:val="en-US"/>
              </w:rPr>
              <w:t xml:space="preserve"> year.</w:t>
            </w:r>
          </w:p>
        </w:tc>
        <w:tc>
          <w:tcPr>
            <w:tcW w:w="448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903A2C" w14:textId="046D322B" w:rsidR="00690A07" w:rsidRPr="0037748A" w:rsidRDefault="00690A07" w:rsidP="0037748A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 w:rsidRPr="0037748A">
              <w:rPr>
                <w:rFonts w:ascii="Corbel" w:hAnsi="Corbel"/>
                <w:sz w:val="18"/>
                <w:szCs w:val="18"/>
              </w:rPr>
              <w:t xml:space="preserve">FILL IN: TURNOVER 2015 / # FTE 2015 </w:t>
            </w:r>
          </w:p>
        </w:tc>
      </w:tr>
      <w:tr w:rsidR="00690A07" w:rsidRPr="0037748A" w14:paraId="75CB2043" w14:textId="77777777" w:rsidTr="00CD5BEF">
        <w:tc>
          <w:tcPr>
            <w:tcW w:w="9567" w:type="dxa"/>
            <w:gridSpan w:val="2"/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3253F2" w14:textId="58BF7D50" w:rsidR="00690A07" w:rsidRPr="0037748A" w:rsidRDefault="00690A07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 w:rsidRPr="0037748A">
              <w:rPr>
                <w:rFonts w:ascii="Corbel" w:hAnsi="Corbel"/>
                <w:sz w:val="18"/>
                <w:szCs w:val="18"/>
                <w:lang w:val="en-US"/>
              </w:rPr>
              <w:t xml:space="preserve">Contact information </w:t>
            </w:r>
            <w:r w:rsidR="00D90158">
              <w:rPr>
                <w:rFonts w:ascii="Corbel" w:hAnsi="Corbel"/>
                <w:sz w:val="18"/>
                <w:szCs w:val="18"/>
                <w:lang w:val="en-US"/>
              </w:rPr>
              <w:t xml:space="preserve">of contact person </w:t>
            </w:r>
            <w:r w:rsidRPr="0037748A">
              <w:rPr>
                <w:rFonts w:ascii="Corbel" w:hAnsi="Corbel"/>
                <w:sz w:val="18"/>
                <w:szCs w:val="18"/>
                <w:lang w:val="en-US"/>
              </w:rPr>
              <w:t>for this market consultation</w:t>
            </w:r>
          </w:p>
        </w:tc>
      </w:tr>
      <w:tr w:rsidR="00690A07" w:rsidRPr="0037748A" w14:paraId="61C5A87E" w14:textId="77777777" w:rsidTr="00CD5BEF">
        <w:tc>
          <w:tcPr>
            <w:tcW w:w="508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A190C5" w14:textId="365BD856" w:rsidR="00690A07" w:rsidRPr="0037748A" w:rsidRDefault="009A04EA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>
              <w:rPr>
                <w:rFonts w:ascii="Corbel" w:hAnsi="Corbel"/>
                <w:sz w:val="18"/>
                <w:szCs w:val="18"/>
                <w:lang w:val="en-US"/>
              </w:rPr>
              <w:t>Name contact person:</w:t>
            </w:r>
          </w:p>
        </w:tc>
        <w:tc>
          <w:tcPr>
            <w:tcW w:w="448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3B94BC" w14:textId="77777777" w:rsidR="00690A07" w:rsidRPr="0037748A" w:rsidRDefault="00690A07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</w:p>
        </w:tc>
      </w:tr>
      <w:tr w:rsidR="00690A07" w:rsidRPr="0037748A" w14:paraId="3AF5DB3E" w14:textId="77777777" w:rsidTr="00CD5BEF">
        <w:tc>
          <w:tcPr>
            <w:tcW w:w="508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DDCC73" w14:textId="77777777" w:rsidR="00690A07" w:rsidRPr="0037748A" w:rsidRDefault="00690A07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 w:rsidRPr="0037748A">
              <w:rPr>
                <w:rFonts w:ascii="Corbel" w:hAnsi="Corbel"/>
                <w:sz w:val="18"/>
                <w:szCs w:val="18"/>
                <w:lang w:val="en-US"/>
              </w:rPr>
              <w:t>Function / title:</w:t>
            </w:r>
          </w:p>
        </w:tc>
        <w:tc>
          <w:tcPr>
            <w:tcW w:w="448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F96073" w14:textId="77777777" w:rsidR="00690A07" w:rsidRPr="0037748A" w:rsidRDefault="00690A07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</w:p>
        </w:tc>
      </w:tr>
      <w:tr w:rsidR="00690A07" w:rsidRPr="0037748A" w14:paraId="752A304F" w14:textId="77777777" w:rsidTr="00CD5BEF">
        <w:tc>
          <w:tcPr>
            <w:tcW w:w="508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E8AD99" w14:textId="7C8726D7" w:rsidR="00690A07" w:rsidRPr="0037748A" w:rsidRDefault="00690A07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 w:rsidRPr="0037748A">
              <w:rPr>
                <w:rFonts w:ascii="Corbel" w:hAnsi="Corbel"/>
                <w:sz w:val="18"/>
                <w:szCs w:val="18"/>
                <w:lang w:val="en-US"/>
              </w:rPr>
              <w:t>Telephone number</w:t>
            </w:r>
            <w:r w:rsidR="009A04EA">
              <w:rPr>
                <w:rFonts w:ascii="Corbel" w:hAnsi="Corbel"/>
                <w:sz w:val="18"/>
                <w:szCs w:val="18"/>
                <w:lang w:val="en-US"/>
              </w:rPr>
              <w:t>:</w:t>
            </w:r>
          </w:p>
        </w:tc>
        <w:tc>
          <w:tcPr>
            <w:tcW w:w="448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58726A" w14:textId="77777777" w:rsidR="00690A07" w:rsidRPr="0037748A" w:rsidRDefault="00690A07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</w:p>
        </w:tc>
      </w:tr>
      <w:tr w:rsidR="00690A07" w:rsidRPr="0037748A" w14:paraId="0BF90E41" w14:textId="77777777" w:rsidTr="00CD5BEF">
        <w:tc>
          <w:tcPr>
            <w:tcW w:w="508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8C44CD" w14:textId="67EA10DF" w:rsidR="00690A07" w:rsidRPr="0037748A" w:rsidRDefault="00690A07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  <w:r w:rsidRPr="0037748A">
              <w:rPr>
                <w:rFonts w:ascii="Corbel" w:hAnsi="Corbel"/>
                <w:sz w:val="18"/>
                <w:szCs w:val="18"/>
                <w:lang w:val="en-US"/>
              </w:rPr>
              <w:t>E-mail address</w:t>
            </w:r>
            <w:r w:rsidR="009A04EA">
              <w:rPr>
                <w:rFonts w:ascii="Corbel" w:hAnsi="Corbel"/>
                <w:sz w:val="18"/>
                <w:szCs w:val="18"/>
                <w:lang w:val="en-US"/>
              </w:rPr>
              <w:t>:</w:t>
            </w:r>
          </w:p>
        </w:tc>
        <w:tc>
          <w:tcPr>
            <w:tcW w:w="448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38614A" w14:textId="77777777" w:rsidR="00690A07" w:rsidRPr="0037748A" w:rsidRDefault="00690A07">
            <w:pPr>
              <w:pStyle w:val="Standaardtabeltekst"/>
              <w:rPr>
                <w:rFonts w:ascii="Corbel" w:hAnsi="Corbel"/>
                <w:sz w:val="18"/>
                <w:szCs w:val="18"/>
                <w:lang w:val="en-US"/>
              </w:rPr>
            </w:pPr>
          </w:p>
        </w:tc>
      </w:tr>
    </w:tbl>
    <w:p w14:paraId="089B1AA3" w14:textId="0D92EF95" w:rsidR="0037748A" w:rsidRPr="0037748A" w:rsidRDefault="0037748A" w:rsidP="0037748A">
      <w:pPr>
        <w:rPr>
          <w:sz w:val="18"/>
          <w:szCs w:val="18"/>
        </w:rPr>
      </w:pPr>
      <w:r w:rsidRPr="0037748A">
        <w:rPr>
          <w:sz w:val="18"/>
          <w:szCs w:val="18"/>
        </w:rPr>
        <w:t xml:space="preserve">* </w:t>
      </w:r>
      <w:r w:rsidRPr="0037748A">
        <w:rPr>
          <w:rStyle w:val="shorttext"/>
          <w:sz w:val="18"/>
          <w:szCs w:val="18"/>
          <w:lang w:val="en"/>
        </w:rPr>
        <w:t>Cross out what is not applicable</w:t>
      </w:r>
      <w:r w:rsidRPr="0037748A">
        <w:rPr>
          <w:sz w:val="18"/>
          <w:szCs w:val="18"/>
        </w:rPr>
        <w:t>.</w:t>
      </w:r>
    </w:p>
    <w:p w14:paraId="7F390B65" w14:textId="77777777" w:rsidR="00690A07" w:rsidRPr="00764C69" w:rsidRDefault="00690A07">
      <w:bookmarkStart w:id="7" w:name="_GoBack"/>
      <w:bookmarkEnd w:id="7"/>
    </w:p>
    <w:sectPr w:rsidR="00690A07" w:rsidRPr="00764C69" w:rsidSect="003A38DD">
      <w:footerReference w:type="default" r:id="rId13"/>
      <w:headerReference w:type="first" r:id="rId14"/>
      <w:pgSz w:w="11906" w:h="16838"/>
      <w:pgMar w:top="2977" w:right="1274" w:bottom="1418" w:left="1985" w:header="709" w:footer="4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0BB36" w14:textId="77777777" w:rsidR="00871272" w:rsidRDefault="00871272" w:rsidP="000560E4">
      <w:pPr>
        <w:spacing w:after="0" w:line="240" w:lineRule="auto"/>
      </w:pPr>
      <w:r>
        <w:separator/>
      </w:r>
    </w:p>
  </w:endnote>
  <w:endnote w:type="continuationSeparator" w:id="0">
    <w:p w14:paraId="3FD0BB37" w14:textId="77777777" w:rsidR="00871272" w:rsidRDefault="00871272" w:rsidP="0005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D0BB38" w14:textId="77777777" w:rsidR="00871272" w:rsidRPr="00B07FD2" w:rsidRDefault="00A94A82" w:rsidP="00294C91">
    <w:pPr>
      <w:pStyle w:val="Voettekst"/>
      <w:tabs>
        <w:tab w:val="clear" w:pos="9072"/>
        <w:tab w:val="right" w:pos="8080"/>
      </w:tabs>
      <w:rPr>
        <w:lang w:val="nl-NL"/>
      </w:rPr>
    </w:pPr>
    <w:sdt>
      <w:sdtPr>
        <w:id w:val="-1501578104"/>
        <w:docPartObj>
          <w:docPartGallery w:val="Page Numbers (Bottom of Page)"/>
          <w:docPartUnique/>
        </w:docPartObj>
      </w:sdtPr>
      <w:sdtEndPr/>
      <w:sdtContent>
        <w:r w:rsidR="00871272">
          <w:fldChar w:fldCharType="begin"/>
        </w:r>
        <w:r w:rsidR="00871272" w:rsidRPr="00B07FD2">
          <w:rPr>
            <w:lang w:val="nl-NL"/>
          </w:rPr>
          <w:instrText xml:space="preserve"> FILENAME  \* Lower  \* MERGEFORMAT </w:instrText>
        </w:r>
        <w:r w:rsidR="00871272">
          <w:fldChar w:fldCharType="separate"/>
        </w:r>
        <w:r w:rsidR="00F13E48" w:rsidRPr="00F13E48">
          <w:rPr>
            <w:noProof/>
            <w:szCs w:val="18"/>
            <w:lang w:val="nl-NL"/>
          </w:rPr>
          <w:t>marktconsultatie optimalisatie afvalinzameling 0-99</w:t>
        </w:r>
        <w:r w:rsidR="00F13E48">
          <w:rPr>
            <w:noProof/>
            <w:lang w:val="nl-NL"/>
          </w:rPr>
          <w:t xml:space="preserve"> - english translation.docx</w:t>
        </w:r>
        <w:r w:rsidR="00871272">
          <w:rPr>
            <w:noProof/>
          </w:rPr>
          <w:fldChar w:fldCharType="end"/>
        </w:r>
        <w:r w:rsidR="00871272" w:rsidRPr="00B07FD2">
          <w:rPr>
            <w:lang w:val="nl-NL"/>
          </w:rPr>
          <w:tab/>
          <w:t xml:space="preserve">pagina </w:t>
        </w:r>
        <w:r w:rsidR="00871272">
          <w:fldChar w:fldCharType="begin"/>
        </w:r>
        <w:r w:rsidR="00871272" w:rsidRPr="00B07FD2">
          <w:rPr>
            <w:lang w:val="nl-NL"/>
          </w:rPr>
          <w:instrText xml:space="preserve"> PAGE  \* Arabic  \* MERGEFORMAT </w:instrText>
        </w:r>
        <w:r w:rsidR="00871272">
          <w:fldChar w:fldCharType="separate"/>
        </w:r>
        <w:r w:rsidR="003A38DD">
          <w:rPr>
            <w:noProof/>
            <w:lang w:val="nl-NL"/>
          </w:rPr>
          <w:t>2</w:t>
        </w:r>
        <w:r w:rsidR="00871272">
          <w:rPr>
            <w:noProof/>
          </w:rPr>
          <w:fldChar w:fldCharType="end"/>
        </w:r>
        <w:r w:rsidR="00871272" w:rsidRPr="00B07FD2">
          <w:rPr>
            <w:lang w:val="nl-NL"/>
          </w:rPr>
          <w:t xml:space="preserve"> van </w:t>
        </w:r>
      </w:sdtContent>
    </w:sdt>
    <w:r w:rsidR="00871272">
      <w:fldChar w:fldCharType="begin"/>
    </w:r>
    <w:r w:rsidR="00871272" w:rsidRPr="00B07FD2">
      <w:rPr>
        <w:lang w:val="nl-NL"/>
      </w:rPr>
      <w:instrText xml:space="preserve"> NUMPAGES  \* Arabic  \* MERGEFORMAT </w:instrText>
    </w:r>
    <w:r w:rsidR="00871272">
      <w:fldChar w:fldCharType="separate"/>
    </w:r>
    <w:r w:rsidR="003A38DD">
      <w:rPr>
        <w:noProof/>
        <w:lang w:val="nl-NL"/>
      </w:rPr>
      <w:t>2</w:t>
    </w:r>
    <w:r w:rsidR="0087127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D0BB34" w14:textId="77777777" w:rsidR="00871272" w:rsidRDefault="00871272" w:rsidP="000560E4">
      <w:pPr>
        <w:spacing w:after="0" w:line="240" w:lineRule="auto"/>
      </w:pPr>
      <w:r>
        <w:separator/>
      </w:r>
    </w:p>
  </w:footnote>
  <w:footnote w:type="continuationSeparator" w:id="0">
    <w:p w14:paraId="3FD0BB35" w14:textId="77777777" w:rsidR="00871272" w:rsidRDefault="00871272" w:rsidP="000560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D0BB39" w14:textId="6F61FE47" w:rsidR="00871272" w:rsidRDefault="00871272">
    <w:pPr>
      <w:pStyle w:val="Kop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3FD0BB3B" wp14:editId="753AE4A2">
              <wp:simplePos x="0" y="0"/>
              <wp:positionH relativeFrom="column">
                <wp:posOffset>-963295</wp:posOffset>
              </wp:positionH>
              <wp:positionV relativeFrom="paragraph">
                <wp:posOffset>-172085</wp:posOffset>
              </wp:positionV>
              <wp:extent cx="3506470" cy="1621790"/>
              <wp:effectExtent l="0" t="0" r="0" b="0"/>
              <wp:wrapNone/>
              <wp:docPr id="307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6470" cy="1621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D0BB49" w14:textId="77777777" w:rsidR="00871272" w:rsidRDefault="00871272" w:rsidP="00294C91">
                          <w:r>
                            <w:rPr>
                              <w:noProof/>
                              <w:szCs w:val="21"/>
                              <w:lang w:val="nl-NL" w:eastAsia="nl-NL"/>
                            </w:rPr>
                            <w:drawing>
                              <wp:inline distT="0" distB="0" distL="0" distR="0" wp14:anchorId="3FD0BB4A" wp14:editId="43BBDB8E">
                                <wp:extent cx="2122998" cy="1272822"/>
                                <wp:effectExtent l="0" t="0" r="0" b="3810"/>
                                <wp:docPr id="1" name="Afbeelding 1" descr="H:\Logo amsterdam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:\Logo amsterdam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22998" cy="127282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-75.85pt;margin-top:-13.55pt;width:276.1pt;height:127.7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" stroked="f">
              <v:textbox>
                <w:txbxContent>
                  <w:p w14:paraId="3FD0BB49" w14:textId="77777777" w:rsidR="00871272" w:rsidRDefault="00871272" w:rsidP="00294C91">
                    <w:r>
                      <w:rPr>
                        <w:noProof/>
                        <w:szCs w:val="21"/>
                        <w:lang w:val="nl-NL" w:eastAsia="nl-NL"/>
                      </w:rPr>
                      <w:drawing>
                        <wp:inline distT="0" distB="0" distL="0" distR="0" wp14:anchorId="3FD0BB4A" wp14:editId="43BBDB8E">
                          <wp:extent cx="2122998" cy="1272822"/>
                          <wp:effectExtent l="0" t="0" r="0" b="3810"/>
                          <wp:docPr id="1" name="Afbeelding 1" descr="H:\Logo amsterdam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:\Logo amsterdam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2998" cy="12728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7548"/>
    <w:multiLevelType w:val="hybridMultilevel"/>
    <w:tmpl w:val="3AD21588"/>
    <w:lvl w:ilvl="0" w:tplc="DB88B1E8">
      <w:start w:val="1"/>
      <w:numFmt w:val="decimal"/>
      <w:lvlText w:val="%1)"/>
      <w:lvlJc w:val="left"/>
      <w:pPr>
        <w:ind w:left="720" w:hanging="360"/>
      </w:pPr>
      <w:rPr>
        <w:rFonts w:ascii="Corbel" w:hAnsi="Corbe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B1A0C"/>
    <w:multiLevelType w:val="hybridMultilevel"/>
    <w:tmpl w:val="0E041760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B561F"/>
    <w:multiLevelType w:val="hybridMultilevel"/>
    <w:tmpl w:val="4E242AE4"/>
    <w:lvl w:ilvl="0" w:tplc="DB88B1E8">
      <w:start w:val="1"/>
      <w:numFmt w:val="decimal"/>
      <w:lvlText w:val="%1)"/>
      <w:lvlJc w:val="left"/>
      <w:pPr>
        <w:ind w:left="720" w:hanging="360"/>
      </w:pPr>
      <w:rPr>
        <w:rFonts w:ascii="Corbel" w:hAnsi="Corbe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30808"/>
    <w:multiLevelType w:val="hybridMultilevel"/>
    <w:tmpl w:val="98A6A27A"/>
    <w:lvl w:ilvl="0" w:tplc="DB88B1E8">
      <w:start w:val="1"/>
      <w:numFmt w:val="decimal"/>
      <w:lvlText w:val="%1)"/>
      <w:lvlJc w:val="left"/>
      <w:pPr>
        <w:ind w:left="720" w:hanging="360"/>
      </w:pPr>
      <w:rPr>
        <w:rFonts w:ascii="Corbel" w:hAnsi="Corbe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C5ABD"/>
    <w:multiLevelType w:val="hybridMultilevel"/>
    <w:tmpl w:val="77F0D0A2"/>
    <w:lvl w:ilvl="0" w:tplc="C0BA316C">
      <w:start w:val="1"/>
      <w:numFmt w:val="lowerLetter"/>
      <w:lvlText w:val="%1)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42607E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1C0EC1"/>
    <w:multiLevelType w:val="hybridMultilevel"/>
    <w:tmpl w:val="B93E31B2"/>
    <w:lvl w:ilvl="0" w:tplc="DB88B1E8">
      <w:start w:val="1"/>
      <w:numFmt w:val="decimal"/>
      <w:lvlText w:val="%1)"/>
      <w:lvlJc w:val="left"/>
      <w:pPr>
        <w:ind w:left="720" w:hanging="360"/>
      </w:pPr>
      <w:rPr>
        <w:rFonts w:ascii="Corbel" w:hAnsi="Corbe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42607E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451986"/>
    <w:multiLevelType w:val="hybridMultilevel"/>
    <w:tmpl w:val="D760138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80A30"/>
    <w:multiLevelType w:val="hybridMultilevel"/>
    <w:tmpl w:val="29587E1C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2C91F7A"/>
    <w:multiLevelType w:val="hybridMultilevel"/>
    <w:tmpl w:val="C12C4C38"/>
    <w:lvl w:ilvl="0" w:tplc="E364306A">
      <w:start w:val="1"/>
      <w:numFmt w:val="lowerLetter"/>
      <w:pStyle w:val="Lijstalinea"/>
      <w:lvlText w:val="%1)"/>
      <w:lvlJc w:val="right"/>
      <w:pPr>
        <w:ind w:left="108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4607477"/>
    <w:multiLevelType w:val="hybridMultilevel"/>
    <w:tmpl w:val="7F1CF7D8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804B32"/>
    <w:multiLevelType w:val="hybridMultilevel"/>
    <w:tmpl w:val="0B448FF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4C36B0"/>
    <w:multiLevelType w:val="hybridMultilevel"/>
    <w:tmpl w:val="616CDF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42607E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BA69CA"/>
    <w:multiLevelType w:val="hybridMultilevel"/>
    <w:tmpl w:val="703C4772"/>
    <w:lvl w:ilvl="0" w:tplc="DB88B1E8">
      <w:start w:val="1"/>
      <w:numFmt w:val="decimal"/>
      <w:lvlText w:val="%1)"/>
      <w:lvlJc w:val="left"/>
      <w:pPr>
        <w:ind w:left="720" w:hanging="360"/>
      </w:pPr>
      <w:rPr>
        <w:rFonts w:ascii="Corbel" w:hAnsi="Corbe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DA326A"/>
    <w:multiLevelType w:val="multilevel"/>
    <w:tmpl w:val="CF08DF52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998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429" w:hanging="56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2565"/>
        </w:tabs>
        <w:ind w:left="1860" w:hanging="56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2709"/>
        </w:tabs>
        <w:ind w:left="2291" w:hanging="567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2853"/>
        </w:tabs>
        <w:ind w:left="2722" w:hanging="567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2997"/>
        </w:tabs>
        <w:ind w:left="3153" w:hanging="567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3141"/>
        </w:tabs>
        <w:ind w:left="3584" w:hanging="567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3285"/>
        </w:tabs>
        <w:ind w:left="4015" w:hanging="567"/>
      </w:pPr>
      <w:rPr>
        <w:rFonts w:hint="default"/>
      </w:rPr>
    </w:lvl>
  </w:abstractNum>
  <w:abstractNum w:abstractNumId="14">
    <w:nsid w:val="73F25528"/>
    <w:multiLevelType w:val="hybridMultilevel"/>
    <w:tmpl w:val="2E666AF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6FD217D"/>
    <w:multiLevelType w:val="hybridMultilevel"/>
    <w:tmpl w:val="F7262C90"/>
    <w:lvl w:ilvl="0" w:tplc="0413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5"/>
  </w:num>
  <w:num w:numId="3">
    <w:abstractNumId w:val="5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11"/>
  </w:num>
  <w:num w:numId="9">
    <w:abstractNumId w:val="4"/>
  </w:num>
  <w:num w:numId="10">
    <w:abstractNumId w:val="8"/>
  </w:num>
  <w:num w:numId="11">
    <w:abstractNumId w:val="8"/>
    <w:lvlOverride w:ilvl="0">
      <w:startOverride w:val="1"/>
    </w:lvlOverride>
  </w:num>
  <w:num w:numId="12">
    <w:abstractNumId w:val="14"/>
  </w:num>
  <w:num w:numId="13">
    <w:abstractNumId w:val="8"/>
    <w:lvlOverride w:ilvl="0">
      <w:startOverride w:val="1"/>
    </w:lvlOverride>
  </w:num>
  <w:num w:numId="14">
    <w:abstractNumId w:val="7"/>
  </w:num>
  <w:num w:numId="15">
    <w:abstractNumId w:val="8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8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8"/>
    <w:lvlOverride w:ilvl="0">
      <w:startOverride w:val="1"/>
    </w:lvlOverride>
  </w:num>
  <w:num w:numId="22">
    <w:abstractNumId w:val="8"/>
    <w:lvlOverride w:ilvl="0">
      <w:startOverride w:val="1"/>
    </w:lvlOverride>
  </w:num>
  <w:num w:numId="23">
    <w:abstractNumId w:val="8"/>
    <w:lvlOverride w:ilvl="0">
      <w:startOverride w:val="1"/>
    </w:lvlOverride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1"/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6"/>
  </w:num>
  <w:num w:numId="31">
    <w:abstractNumId w:val="9"/>
  </w:num>
  <w:num w:numId="32">
    <w:abstractNumId w:val="16"/>
  </w:num>
  <w:num w:numId="33">
    <w:abstractNumId w:val="5"/>
  </w:num>
  <w:num w:numId="34">
    <w:abstractNumId w:val="12"/>
  </w:num>
  <w:num w:numId="35">
    <w:abstractNumId w:val="10"/>
  </w:num>
  <w:num w:numId="36">
    <w:abstractNumId w:val="0"/>
  </w:num>
  <w:num w:numId="37">
    <w:abstractNumId w:val="2"/>
  </w:num>
  <w:num w:numId="38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hideGrammaticalErrors/>
  <w:proofState w:spelling="clean"/>
  <w:stylePaneFormatFilter w:val="3821" w:allStyles="1" w:customStyles="0" w:latentStyles="0" w:stylesInUse="0" w:headingStyles="1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0E4"/>
    <w:rsid w:val="00006741"/>
    <w:rsid w:val="00010276"/>
    <w:rsid w:val="00016646"/>
    <w:rsid w:val="000311E7"/>
    <w:rsid w:val="00033474"/>
    <w:rsid w:val="00034916"/>
    <w:rsid w:val="00035219"/>
    <w:rsid w:val="000377F2"/>
    <w:rsid w:val="00037CB4"/>
    <w:rsid w:val="0004158F"/>
    <w:rsid w:val="00043333"/>
    <w:rsid w:val="00043B0E"/>
    <w:rsid w:val="0004403F"/>
    <w:rsid w:val="00044C46"/>
    <w:rsid w:val="000455B2"/>
    <w:rsid w:val="00053EBE"/>
    <w:rsid w:val="00055FD2"/>
    <w:rsid w:val="000560E4"/>
    <w:rsid w:val="000643A0"/>
    <w:rsid w:val="00071598"/>
    <w:rsid w:val="0007180E"/>
    <w:rsid w:val="00071C60"/>
    <w:rsid w:val="000773AB"/>
    <w:rsid w:val="000975BC"/>
    <w:rsid w:val="00097EB9"/>
    <w:rsid w:val="000A1E12"/>
    <w:rsid w:val="000B39E7"/>
    <w:rsid w:val="000B46D8"/>
    <w:rsid w:val="000C4743"/>
    <w:rsid w:val="000C4BC0"/>
    <w:rsid w:val="000D4B1C"/>
    <w:rsid w:val="000D4F4B"/>
    <w:rsid w:val="000D53A7"/>
    <w:rsid w:val="000E0A05"/>
    <w:rsid w:val="000E40F7"/>
    <w:rsid w:val="000E7626"/>
    <w:rsid w:val="000F28E4"/>
    <w:rsid w:val="000F3A55"/>
    <w:rsid w:val="000F484F"/>
    <w:rsid w:val="001005B2"/>
    <w:rsid w:val="0010170A"/>
    <w:rsid w:val="0010380B"/>
    <w:rsid w:val="001123DB"/>
    <w:rsid w:val="00115B1F"/>
    <w:rsid w:val="001231E6"/>
    <w:rsid w:val="00133DD7"/>
    <w:rsid w:val="00147767"/>
    <w:rsid w:val="001542BD"/>
    <w:rsid w:val="00161BDD"/>
    <w:rsid w:val="00161D1A"/>
    <w:rsid w:val="00165C90"/>
    <w:rsid w:val="00167D86"/>
    <w:rsid w:val="0017295C"/>
    <w:rsid w:val="00177A29"/>
    <w:rsid w:val="001813D9"/>
    <w:rsid w:val="001823AD"/>
    <w:rsid w:val="0018560A"/>
    <w:rsid w:val="00186FB8"/>
    <w:rsid w:val="00187571"/>
    <w:rsid w:val="001877B7"/>
    <w:rsid w:val="00194520"/>
    <w:rsid w:val="0019615D"/>
    <w:rsid w:val="001A5B7C"/>
    <w:rsid w:val="001B2717"/>
    <w:rsid w:val="001B6491"/>
    <w:rsid w:val="001B6B3A"/>
    <w:rsid w:val="001C263D"/>
    <w:rsid w:val="001C4119"/>
    <w:rsid w:val="001C50EE"/>
    <w:rsid w:val="001D47B2"/>
    <w:rsid w:val="001D750B"/>
    <w:rsid w:val="001E09BA"/>
    <w:rsid w:val="001F032D"/>
    <w:rsid w:val="001F44FC"/>
    <w:rsid w:val="001F6FE2"/>
    <w:rsid w:val="002025FF"/>
    <w:rsid w:val="00202CAE"/>
    <w:rsid w:val="00207FED"/>
    <w:rsid w:val="00211F90"/>
    <w:rsid w:val="00216AFE"/>
    <w:rsid w:val="002324A2"/>
    <w:rsid w:val="002447ED"/>
    <w:rsid w:val="00252164"/>
    <w:rsid w:val="0025509B"/>
    <w:rsid w:val="0025751A"/>
    <w:rsid w:val="00257B0B"/>
    <w:rsid w:val="00260531"/>
    <w:rsid w:val="00266765"/>
    <w:rsid w:val="0027607D"/>
    <w:rsid w:val="00277F74"/>
    <w:rsid w:val="0029442D"/>
    <w:rsid w:val="00294C91"/>
    <w:rsid w:val="002A0041"/>
    <w:rsid w:val="002A217E"/>
    <w:rsid w:val="002B11D3"/>
    <w:rsid w:val="002B4FDE"/>
    <w:rsid w:val="002B5524"/>
    <w:rsid w:val="002B5CC0"/>
    <w:rsid w:val="002C172B"/>
    <w:rsid w:val="002C3572"/>
    <w:rsid w:val="002C6B3F"/>
    <w:rsid w:val="002C713D"/>
    <w:rsid w:val="002D251A"/>
    <w:rsid w:val="002D53DA"/>
    <w:rsid w:val="002D682D"/>
    <w:rsid w:val="002D6885"/>
    <w:rsid w:val="002D6988"/>
    <w:rsid w:val="002D766A"/>
    <w:rsid w:val="002E05C2"/>
    <w:rsid w:val="002E1343"/>
    <w:rsid w:val="002E5B03"/>
    <w:rsid w:val="002E625C"/>
    <w:rsid w:val="002F1168"/>
    <w:rsid w:val="002F11FA"/>
    <w:rsid w:val="002F3B1E"/>
    <w:rsid w:val="00300285"/>
    <w:rsid w:val="003045BF"/>
    <w:rsid w:val="00311CB2"/>
    <w:rsid w:val="00316DA1"/>
    <w:rsid w:val="003306E0"/>
    <w:rsid w:val="00332A25"/>
    <w:rsid w:val="00334C38"/>
    <w:rsid w:val="00335097"/>
    <w:rsid w:val="0033764A"/>
    <w:rsid w:val="00346677"/>
    <w:rsid w:val="00347390"/>
    <w:rsid w:val="00350DE6"/>
    <w:rsid w:val="00353477"/>
    <w:rsid w:val="00354EAE"/>
    <w:rsid w:val="00354FA9"/>
    <w:rsid w:val="00356F0F"/>
    <w:rsid w:val="00357722"/>
    <w:rsid w:val="003677CB"/>
    <w:rsid w:val="00370439"/>
    <w:rsid w:val="00370827"/>
    <w:rsid w:val="003743AE"/>
    <w:rsid w:val="0037748A"/>
    <w:rsid w:val="003833F4"/>
    <w:rsid w:val="00387A15"/>
    <w:rsid w:val="003935FD"/>
    <w:rsid w:val="00397884"/>
    <w:rsid w:val="003A0AE0"/>
    <w:rsid w:val="003A2DE4"/>
    <w:rsid w:val="003A38DD"/>
    <w:rsid w:val="003A4A7A"/>
    <w:rsid w:val="003B3222"/>
    <w:rsid w:val="003B7641"/>
    <w:rsid w:val="003B7828"/>
    <w:rsid w:val="003B7CE8"/>
    <w:rsid w:val="003C7018"/>
    <w:rsid w:val="003C77E8"/>
    <w:rsid w:val="003D4708"/>
    <w:rsid w:val="003D4DBC"/>
    <w:rsid w:val="003D674D"/>
    <w:rsid w:val="003E024B"/>
    <w:rsid w:val="003E0CA5"/>
    <w:rsid w:val="003E4D3F"/>
    <w:rsid w:val="003F4173"/>
    <w:rsid w:val="003F637A"/>
    <w:rsid w:val="003F7917"/>
    <w:rsid w:val="00401098"/>
    <w:rsid w:val="004013D5"/>
    <w:rsid w:val="004206B9"/>
    <w:rsid w:val="00421E55"/>
    <w:rsid w:val="004235B6"/>
    <w:rsid w:val="004243F1"/>
    <w:rsid w:val="00424DED"/>
    <w:rsid w:val="00424F43"/>
    <w:rsid w:val="00432909"/>
    <w:rsid w:val="00433068"/>
    <w:rsid w:val="004358B3"/>
    <w:rsid w:val="00437AB3"/>
    <w:rsid w:val="004465EB"/>
    <w:rsid w:val="004470FE"/>
    <w:rsid w:val="004518B9"/>
    <w:rsid w:val="004525FD"/>
    <w:rsid w:val="004561E4"/>
    <w:rsid w:val="00457911"/>
    <w:rsid w:val="00461D22"/>
    <w:rsid w:val="00462711"/>
    <w:rsid w:val="0046376A"/>
    <w:rsid w:val="0047206B"/>
    <w:rsid w:val="00480097"/>
    <w:rsid w:val="004823E7"/>
    <w:rsid w:val="00482A4F"/>
    <w:rsid w:val="00491B65"/>
    <w:rsid w:val="00492CDB"/>
    <w:rsid w:val="004A174B"/>
    <w:rsid w:val="004A391A"/>
    <w:rsid w:val="004A74B0"/>
    <w:rsid w:val="004A7E47"/>
    <w:rsid w:val="004B58B3"/>
    <w:rsid w:val="004B7BBD"/>
    <w:rsid w:val="004C03B3"/>
    <w:rsid w:val="004C10C8"/>
    <w:rsid w:val="004C14D9"/>
    <w:rsid w:val="004C1B0F"/>
    <w:rsid w:val="004C1DC2"/>
    <w:rsid w:val="004C6802"/>
    <w:rsid w:val="004D0952"/>
    <w:rsid w:val="004E27EC"/>
    <w:rsid w:val="004E5290"/>
    <w:rsid w:val="004F0DB1"/>
    <w:rsid w:val="004F2AB1"/>
    <w:rsid w:val="004F762B"/>
    <w:rsid w:val="00500434"/>
    <w:rsid w:val="00503265"/>
    <w:rsid w:val="00511C0B"/>
    <w:rsid w:val="0051722D"/>
    <w:rsid w:val="00520A3E"/>
    <w:rsid w:val="00527398"/>
    <w:rsid w:val="00536DE2"/>
    <w:rsid w:val="00543084"/>
    <w:rsid w:val="00546481"/>
    <w:rsid w:val="005507AB"/>
    <w:rsid w:val="00551C5A"/>
    <w:rsid w:val="00553A6B"/>
    <w:rsid w:val="00563B61"/>
    <w:rsid w:val="00566701"/>
    <w:rsid w:val="00567D41"/>
    <w:rsid w:val="0057178F"/>
    <w:rsid w:val="00571C07"/>
    <w:rsid w:val="005725DD"/>
    <w:rsid w:val="005874AB"/>
    <w:rsid w:val="0058755D"/>
    <w:rsid w:val="0059037D"/>
    <w:rsid w:val="00595424"/>
    <w:rsid w:val="005A0D0B"/>
    <w:rsid w:val="005A32FE"/>
    <w:rsid w:val="005A5097"/>
    <w:rsid w:val="005A64F0"/>
    <w:rsid w:val="005B1B7B"/>
    <w:rsid w:val="005B65EF"/>
    <w:rsid w:val="005C4740"/>
    <w:rsid w:val="005C749A"/>
    <w:rsid w:val="005D06A7"/>
    <w:rsid w:val="005D5B4E"/>
    <w:rsid w:val="005D5E96"/>
    <w:rsid w:val="005D7CE3"/>
    <w:rsid w:val="005E4A6D"/>
    <w:rsid w:val="005E57EB"/>
    <w:rsid w:val="005E65A9"/>
    <w:rsid w:val="005E6E4F"/>
    <w:rsid w:val="005E7FEE"/>
    <w:rsid w:val="005F2BA5"/>
    <w:rsid w:val="005F4F5C"/>
    <w:rsid w:val="005F5FC8"/>
    <w:rsid w:val="00603A6D"/>
    <w:rsid w:val="00605851"/>
    <w:rsid w:val="00606F60"/>
    <w:rsid w:val="006100C8"/>
    <w:rsid w:val="00616EAE"/>
    <w:rsid w:val="0062059C"/>
    <w:rsid w:val="006318E2"/>
    <w:rsid w:val="00632123"/>
    <w:rsid w:val="006372D3"/>
    <w:rsid w:val="006405FC"/>
    <w:rsid w:val="00641D84"/>
    <w:rsid w:val="00645228"/>
    <w:rsid w:val="00650382"/>
    <w:rsid w:val="00650CA3"/>
    <w:rsid w:val="00652D6E"/>
    <w:rsid w:val="0065535B"/>
    <w:rsid w:val="00663410"/>
    <w:rsid w:val="00664199"/>
    <w:rsid w:val="00665B04"/>
    <w:rsid w:val="00667EBC"/>
    <w:rsid w:val="0068140D"/>
    <w:rsid w:val="00690A07"/>
    <w:rsid w:val="006B341E"/>
    <w:rsid w:val="006B5369"/>
    <w:rsid w:val="006B53DF"/>
    <w:rsid w:val="006B5742"/>
    <w:rsid w:val="006C4133"/>
    <w:rsid w:val="006C47DD"/>
    <w:rsid w:val="006C582C"/>
    <w:rsid w:val="006D064D"/>
    <w:rsid w:val="006D12DB"/>
    <w:rsid w:val="006E68BD"/>
    <w:rsid w:val="006F1A03"/>
    <w:rsid w:val="006F1DFE"/>
    <w:rsid w:val="00704277"/>
    <w:rsid w:val="007062CE"/>
    <w:rsid w:val="00707E72"/>
    <w:rsid w:val="0071185B"/>
    <w:rsid w:val="007156A6"/>
    <w:rsid w:val="007157C8"/>
    <w:rsid w:val="00715B29"/>
    <w:rsid w:val="00717230"/>
    <w:rsid w:val="00717A1F"/>
    <w:rsid w:val="0072253D"/>
    <w:rsid w:val="007233BD"/>
    <w:rsid w:val="00723BBE"/>
    <w:rsid w:val="007301C9"/>
    <w:rsid w:val="00735CF7"/>
    <w:rsid w:val="00743D31"/>
    <w:rsid w:val="00746E86"/>
    <w:rsid w:val="007474B5"/>
    <w:rsid w:val="00751295"/>
    <w:rsid w:val="00762B39"/>
    <w:rsid w:val="00764C69"/>
    <w:rsid w:val="00764F03"/>
    <w:rsid w:val="007662D8"/>
    <w:rsid w:val="00767C77"/>
    <w:rsid w:val="0077319D"/>
    <w:rsid w:val="007779D3"/>
    <w:rsid w:val="007846E4"/>
    <w:rsid w:val="00786D3D"/>
    <w:rsid w:val="007A733A"/>
    <w:rsid w:val="007B03D7"/>
    <w:rsid w:val="007B1DAF"/>
    <w:rsid w:val="007B2D30"/>
    <w:rsid w:val="007B626F"/>
    <w:rsid w:val="007B72B4"/>
    <w:rsid w:val="007C1A63"/>
    <w:rsid w:val="007C4415"/>
    <w:rsid w:val="007D0563"/>
    <w:rsid w:val="007D27C0"/>
    <w:rsid w:val="007E1621"/>
    <w:rsid w:val="007F58A1"/>
    <w:rsid w:val="00807D33"/>
    <w:rsid w:val="008104C5"/>
    <w:rsid w:val="00820447"/>
    <w:rsid w:val="00823898"/>
    <w:rsid w:val="00833620"/>
    <w:rsid w:val="00833EEF"/>
    <w:rsid w:val="00834351"/>
    <w:rsid w:val="0083740C"/>
    <w:rsid w:val="0084007E"/>
    <w:rsid w:val="008402D9"/>
    <w:rsid w:val="00841E97"/>
    <w:rsid w:val="00842FDF"/>
    <w:rsid w:val="00847BF1"/>
    <w:rsid w:val="0085012D"/>
    <w:rsid w:val="00855DDA"/>
    <w:rsid w:val="00863687"/>
    <w:rsid w:val="00864745"/>
    <w:rsid w:val="00867F40"/>
    <w:rsid w:val="00871272"/>
    <w:rsid w:val="00873BBB"/>
    <w:rsid w:val="00875D8A"/>
    <w:rsid w:val="00876947"/>
    <w:rsid w:val="00877091"/>
    <w:rsid w:val="00880A23"/>
    <w:rsid w:val="0088141F"/>
    <w:rsid w:val="00884713"/>
    <w:rsid w:val="00894BF8"/>
    <w:rsid w:val="0089659A"/>
    <w:rsid w:val="00897059"/>
    <w:rsid w:val="008970BE"/>
    <w:rsid w:val="008A2452"/>
    <w:rsid w:val="008A4E7C"/>
    <w:rsid w:val="008A79D2"/>
    <w:rsid w:val="008B12F1"/>
    <w:rsid w:val="008B2B95"/>
    <w:rsid w:val="008B514F"/>
    <w:rsid w:val="008B7F80"/>
    <w:rsid w:val="008C4E5E"/>
    <w:rsid w:val="008C7931"/>
    <w:rsid w:val="008D5A97"/>
    <w:rsid w:val="008E01D9"/>
    <w:rsid w:val="008E03A9"/>
    <w:rsid w:val="008E3079"/>
    <w:rsid w:val="008E6786"/>
    <w:rsid w:val="008F425B"/>
    <w:rsid w:val="008F5616"/>
    <w:rsid w:val="008F5BDF"/>
    <w:rsid w:val="00903DCF"/>
    <w:rsid w:val="009043F0"/>
    <w:rsid w:val="00904BA8"/>
    <w:rsid w:val="00911C35"/>
    <w:rsid w:val="009175F9"/>
    <w:rsid w:val="00922FEA"/>
    <w:rsid w:val="00923ABF"/>
    <w:rsid w:val="0093195E"/>
    <w:rsid w:val="00935DDE"/>
    <w:rsid w:val="00952101"/>
    <w:rsid w:val="00953685"/>
    <w:rsid w:val="0095381E"/>
    <w:rsid w:val="0096175F"/>
    <w:rsid w:val="00967A6A"/>
    <w:rsid w:val="00973440"/>
    <w:rsid w:val="009761CF"/>
    <w:rsid w:val="00976FD8"/>
    <w:rsid w:val="00977D3B"/>
    <w:rsid w:val="00980E1F"/>
    <w:rsid w:val="00981BD7"/>
    <w:rsid w:val="00983B4E"/>
    <w:rsid w:val="00992194"/>
    <w:rsid w:val="00993C2A"/>
    <w:rsid w:val="009A04EA"/>
    <w:rsid w:val="009A7C74"/>
    <w:rsid w:val="009B0D92"/>
    <w:rsid w:val="009B13AE"/>
    <w:rsid w:val="009B4749"/>
    <w:rsid w:val="009B511F"/>
    <w:rsid w:val="009B7CEF"/>
    <w:rsid w:val="009C165F"/>
    <w:rsid w:val="009C7309"/>
    <w:rsid w:val="009D5C2E"/>
    <w:rsid w:val="009D6045"/>
    <w:rsid w:val="009D763F"/>
    <w:rsid w:val="009E3045"/>
    <w:rsid w:val="009E3342"/>
    <w:rsid w:val="009E4901"/>
    <w:rsid w:val="009F1B38"/>
    <w:rsid w:val="009F3497"/>
    <w:rsid w:val="009F5E97"/>
    <w:rsid w:val="00A03098"/>
    <w:rsid w:val="00A043F3"/>
    <w:rsid w:val="00A04EB4"/>
    <w:rsid w:val="00A0500A"/>
    <w:rsid w:val="00A11BC7"/>
    <w:rsid w:val="00A14CE5"/>
    <w:rsid w:val="00A16755"/>
    <w:rsid w:val="00A16D65"/>
    <w:rsid w:val="00A20E77"/>
    <w:rsid w:val="00A26ECD"/>
    <w:rsid w:val="00A30AB5"/>
    <w:rsid w:val="00A34A54"/>
    <w:rsid w:val="00A352D0"/>
    <w:rsid w:val="00A3732E"/>
    <w:rsid w:val="00A44B20"/>
    <w:rsid w:val="00A4532F"/>
    <w:rsid w:val="00A47B34"/>
    <w:rsid w:val="00A501E9"/>
    <w:rsid w:val="00A52EFB"/>
    <w:rsid w:val="00A53085"/>
    <w:rsid w:val="00A5355E"/>
    <w:rsid w:val="00A56586"/>
    <w:rsid w:val="00A614E7"/>
    <w:rsid w:val="00A6181D"/>
    <w:rsid w:val="00A65242"/>
    <w:rsid w:val="00A7674E"/>
    <w:rsid w:val="00A83DE5"/>
    <w:rsid w:val="00A90546"/>
    <w:rsid w:val="00A90DA6"/>
    <w:rsid w:val="00A91F6A"/>
    <w:rsid w:val="00A92BE3"/>
    <w:rsid w:val="00A94A82"/>
    <w:rsid w:val="00A976CA"/>
    <w:rsid w:val="00AA4ED3"/>
    <w:rsid w:val="00AA60DF"/>
    <w:rsid w:val="00AB3E33"/>
    <w:rsid w:val="00AC2C93"/>
    <w:rsid w:val="00AD2942"/>
    <w:rsid w:val="00AD62D6"/>
    <w:rsid w:val="00AF4066"/>
    <w:rsid w:val="00B0485E"/>
    <w:rsid w:val="00B07FD2"/>
    <w:rsid w:val="00B153F4"/>
    <w:rsid w:val="00B15DA2"/>
    <w:rsid w:val="00B22D40"/>
    <w:rsid w:val="00B22F79"/>
    <w:rsid w:val="00B25222"/>
    <w:rsid w:val="00B314F6"/>
    <w:rsid w:val="00B4386F"/>
    <w:rsid w:val="00B44658"/>
    <w:rsid w:val="00B4658B"/>
    <w:rsid w:val="00B46731"/>
    <w:rsid w:val="00B472FE"/>
    <w:rsid w:val="00B473C2"/>
    <w:rsid w:val="00B53670"/>
    <w:rsid w:val="00B55535"/>
    <w:rsid w:val="00B6269B"/>
    <w:rsid w:val="00B72B2A"/>
    <w:rsid w:val="00B73888"/>
    <w:rsid w:val="00B74B78"/>
    <w:rsid w:val="00B74BF9"/>
    <w:rsid w:val="00B75BD8"/>
    <w:rsid w:val="00B835A6"/>
    <w:rsid w:val="00B8542A"/>
    <w:rsid w:val="00B86090"/>
    <w:rsid w:val="00B91304"/>
    <w:rsid w:val="00B94AF2"/>
    <w:rsid w:val="00B97DC4"/>
    <w:rsid w:val="00BA2840"/>
    <w:rsid w:val="00BA44F1"/>
    <w:rsid w:val="00BA6157"/>
    <w:rsid w:val="00BC34AB"/>
    <w:rsid w:val="00BC4944"/>
    <w:rsid w:val="00BC6866"/>
    <w:rsid w:val="00BC6B95"/>
    <w:rsid w:val="00BC7076"/>
    <w:rsid w:val="00BD0540"/>
    <w:rsid w:val="00BD0C39"/>
    <w:rsid w:val="00BD130D"/>
    <w:rsid w:val="00BD18B4"/>
    <w:rsid w:val="00BE3C44"/>
    <w:rsid w:val="00BF08BA"/>
    <w:rsid w:val="00BF0B7D"/>
    <w:rsid w:val="00BF2877"/>
    <w:rsid w:val="00BF728A"/>
    <w:rsid w:val="00C00897"/>
    <w:rsid w:val="00C03299"/>
    <w:rsid w:val="00C07250"/>
    <w:rsid w:val="00C07DD9"/>
    <w:rsid w:val="00C1001C"/>
    <w:rsid w:val="00C11004"/>
    <w:rsid w:val="00C1614C"/>
    <w:rsid w:val="00C17BC0"/>
    <w:rsid w:val="00C24CEB"/>
    <w:rsid w:val="00C2679D"/>
    <w:rsid w:val="00C30A3F"/>
    <w:rsid w:val="00C32D9C"/>
    <w:rsid w:val="00C32E28"/>
    <w:rsid w:val="00C34E01"/>
    <w:rsid w:val="00C35738"/>
    <w:rsid w:val="00C41900"/>
    <w:rsid w:val="00C41B40"/>
    <w:rsid w:val="00C43204"/>
    <w:rsid w:val="00C46C47"/>
    <w:rsid w:val="00C471A8"/>
    <w:rsid w:val="00C517E5"/>
    <w:rsid w:val="00C53183"/>
    <w:rsid w:val="00C64C3A"/>
    <w:rsid w:val="00C66628"/>
    <w:rsid w:val="00C76620"/>
    <w:rsid w:val="00C82CF9"/>
    <w:rsid w:val="00C876CD"/>
    <w:rsid w:val="00C93182"/>
    <w:rsid w:val="00C95A9D"/>
    <w:rsid w:val="00C96C94"/>
    <w:rsid w:val="00CA1B44"/>
    <w:rsid w:val="00CA1F52"/>
    <w:rsid w:val="00CA4A47"/>
    <w:rsid w:val="00CB1561"/>
    <w:rsid w:val="00CB27B3"/>
    <w:rsid w:val="00CB67E4"/>
    <w:rsid w:val="00CC1FAB"/>
    <w:rsid w:val="00CC314F"/>
    <w:rsid w:val="00CD0B14"/>
    <w:rsid w:val="00CD5BEF"/>
    <w:rsid w:val="00CE057E"/>
    <w:rsid w:val="00CE1256"/>
    <w:rsid w:val="00CE21C1"/>
    <w:rsid w:val="00CE3B04"/>
    <w:rsid w:val="00CE7981"/>
    <w:rsid w:val="00CE7E28"/>
    <w:rsid w:val="00CF0DC6"/>
    <w:rsid w:val="00CF149D"/>
    <w:rsid w:val="00D20FAE"/>
    <w:rsid w:val="00D229A6"/>
    <w:rsid w:val="00D268E3"/>
    <w:rsid w:val="00D4095F"/>
    <w:rsid w:val="00D41D96"/>
    <w:rsid w:val="00D525AC"/>
    <w:rsid w:val="00D531F1"/>
    <w:rsid w:val="00D55F6B"/>
    <w:rsid w:val="00D60CD6"/>
    <w:rsid w:val="00D71ADA"/>
    <w:rsid w:val="00D724A0"/>
    <w:rsid w:val="00D74561"/>
    <w:rsid w:val="00D81612"/>
    <w:rsid w:val="00D85B26"/>
    <w:rsid w:val="00D90158"/>
    <w:rsid w:val="00D96A5A"/>
    <w:rsid w:val="00DA148E"/>
    <w:rsid w:val="00DA3CEA"/>
    <w:rsid w:val="00DA5039"/>
    <w:rsid w:val="00DA5FD1"/>
    <w:rsid w:val="00DB0026"/>
    <w:rsid w:val="00DB4D0F"/>
    <w:rsid w:val="00DC4E5C"/>
    <w:rsid w:val="00DD31EB"/>
    <w:rsid w:val="00DE06FE"/>
    <w:rsid w:val="00DE3919"/>
    <w:rsid w:val="00DE7E3B"/>
    <w:rsid w:val="00DF33D8"/>
    <w:rsid w:val="00DF7EE7"/>
    <w:rsid w:val="00E01E3A"/>
    <w:rsid w:val="00E0229D"/>
    <w:rsid w:val="00E1228C"/>
    <w:rsid w:val="00E12662"/>
    <w:rsid w:val="00E12ADF"/>
    <w:rsid w:val="00E14F39"/>
    <w:rsid w:val="00E150D5"/>
    <w:rsid w:val="00E15A8C"/>
    <w:rsid w:val="00E23DC4"/>
    <w:rsid w:val="00E26377"/>
    <w:rsid w:val="00E30FB3"/>
    <w:rsid w:val="00E32A2E"/>
    <w:rsid w:val="00E5020A"/>
    <w:rsid w:val="00E51860"/>
    <w:rsid w:val="00E534EB"/>
    <w:rsid w:val="00E537B5"/>
    <w:rsid w:val="00E546C5"/>
    <w:rsid w:val="00E5554B"/>
    <w:rsid w:val="00E60260"/>
    <w:rsid w:val="00E61BE7"/>
    <w:rsid w:val="00E63ECD"/>
    <w:rsid w:val="00E64757"/>
    <w:rsid w:val="00E73AA3"/>
    <w:rsid w:val="00E73EC6"/>
    <w:rsid w:val="00E7464D"/>
    <w:rsid w:val="00E74FDB"/>
    <w:rsid w:val="00E75745"/>
    <w:rsid w:val="00E8080D"/>
    <w:rsid w:val="00E8623E"/>
    <w:rsid w:val="00E9020F"/>
    <w:rsid w:val="00E90258"/>
    <w:rsid w:val="00E95040"/>
    <w:rsid w:val="00E95A1A"/>
    <w:rsid w:val="00E97B87"/>
    <w:rsid w:val="00EA43DA"/>
    <w:rsid w:val="00EB1492"/>
    <w:rsid w:val="00EB2959"/>
    <w:rsid w:val="00EB6D5E"/>
    <w:rsid w:val="00EB72B3"/>
    <w:rsid w:val="00EC258F"/>
    <w:rsid w:val="00ED20A0"/>
    <w:rsid w:val="00ED2218"/>
    <w:rsid w:val="00ED37A6"/>
    <w:rsid w:val="00EF7179"/>
    <w:rsid w:val="00F035C3"/>
    <w:rsid w:val="00F046AB"/>
    <w:rsid w:val="00F04905"/>
    <w:rsid w:val="00F073D8"/>
    <w:rsid w:val="00F07F9A"/>
    <w:rsid w:val="00F10417"/>
    <w:rsid w:val="00F10BD0"/>
    <w:rsid w:val="00F12CBA"/>
    <w:rsid w:val="00F12F0D"/>
    <w:rsid w:val="00F13E48"/>
    <w:rsid w:val="00F15F75"/>
    <w:rsid w:val="00F16C69"/>
    <w:rsid w:val="00F1719E"/>
    <w:rsid w:val="00F207CE"/>
    <w:rsid w:val="00F35249"/>
    <w:rsid w:val="00F42B6C"/>
    <w:rsid w:val="00F46629"/>
    <w:rsid w:val="00F50AD4"/>
    <w:rsid w:val="00F560CB"/>
    <w:rsid w:val="00F66B04"/>
    <w:rsid w:val="00F7299D"/>
    <w:rsid w:val="00F74B46"/>
    <w:rsid w:val="00F776D5"/>
    <w:rsid w:val="00F8096A"/>
    <w:rsid w:val="00F8281E"/>
    <w:rsid w:val="00F85BB0"/>
    <w:rsid w:val="00F86283"/>
    <w:rsid w:val="00F90539"/>
    <w:rsid w:val="00F95321"/>
    <w:rsid w:val="00F9603C"/>
    <w:rsid w:val="00FA03E4"/>
    <w:rsid w:val="00FA1B4C"/>
    <w:rsid w:val="00FA3BBD"/>
    <w:rsid w:val="00FA43EA"/>
    <w:rsid w:val="00FB03F2"/>
    <w:rsid w:val="00FB3962"/>
    <w:rsid w:val="00FB472E"/>
    <w:rsid w:val="00FC06E3"/>
    <w:rsid w:val="00FC7F8F"/>
    <w:rsid w:val="00FD0B29"/>
    <w:rsid w:val="00FD6435"/>
    <w:rsid w:val="00FE2507"/>
    <w:rsid w:val="00FE5AF7"/>
    <w:rsid w:val="00FF1987"/>
    <w:rsid w:val="00FF48C5"/>
    <w:rsid w:val="00FF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FD0B8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Hyperlink" w:uiPriority="99"/>
    <w:lsdException w:name="FollowedHyperlink" w:uiPriority="99"/>
    <w:lsdException w:name="Document Map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99" w:unhideWhenUsed="1" w:qFormat="1"/>
  </w:latentStyles>
  <w:style w:type="paragraph" w:default="1" w:styleId="Standaard">
    <w:name w:val="Normal"/>
    <w:qFormat/>
    <w:rsid w:val="00B72B2A"/>
    <w:pPr>
      <w:spacing w:after="160" w:line="259" w:lineRule="auto"/>
    </w:pPr>
    <w:rPr>
      <w:rFonts w:eastAsia="Calibri"/>
      <w:sz w:val="20"/>
      <w:szCs w:val="22"/>
      <w:lang w:val="en-GB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9A7C74"/>
    <w:pPr>
      <w:keepNext/>
      <w:keepLines/>
      <w:pageBreakBefore/>
      <w:numPr>
        <w:numId w:val="1"/>
      </w:numPr>
      <w:spacing w:before="120" w:after="240"/>
      <w:ind w:left="0"/>
      <w:outlineLvl w:val="0"/>
    </w:pPr>
    <w:rPr>
      <w:rFonts w:cs="Arial"/>
      <w:b/>
      <w:bCs/>
      <w:color w:val="2E74B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9"/>
    <w:qFormat/>
    <w:rsid w:val="009A7C74"/>
    <w:pPr>
      <w:keepNext/>
      <w:numPr>
        <w:ilvl w:val="1"/>
        <w:numId w:val="1"/>
      </w:numPr>
      <w:spacing w:before="280" w:after="120"/>
      <w:ind w:left="0"/>
      <w:outlineLvl w:val="1"/>
    </w:pPr>
    <w:rPr>
      <w:rFonts w:cs="Arial"/>
      <w:b/>
      <w:bCs/>
      <w:iCs/>
      <w:color w:val="2E74B5"/>
      <w:sz w:val="24"/>
      <w:szCs w:val="28"/>
    </w:rPr>
  </w:style>
  <w:style w:type="paragraph" w:styleId="Kop3">
    <w:name w:val="heading 3"/>
    <w:basedOn w:val="Standaard"/>
    <w:next w:val="Standaard"/>
    <w:link w:val="Kop3Char"/>
    <w:uiPriority w:val="99"/>
    <w:qFormat/>
    <w:rsid w:val="009A7C74"/>
    <w:pPr>
      <w:keepNext/>
      <w:numPr>
        <w:ilvl w:val="2"/>
        <w:numId w:val="1"/>
      </w:numPr>
      <w:spacing w:before="360" w:after="120"/>
      <w:ind w:left="0"/>
      <w:outlineLvl w:val="2"/>
    </w:pPr>
    <w:rPr>
      <w:rFonts w:cs="Arial"/>
      <w:bCs/>
      <w:color w:val="2E74B5"/>
      <w:szCs w:val="26"/>
    </w:rPr>
  </w:style>
  <w:style w:type="paragraph" w:styleId="Kop4">
    <w:name w:val="heading 4"/>
    <w:basedOn w:val="Standaard"/>
    <w:next w:val="Standaard"/>
    <w:link w:val="Kop4Char"/>
    <w:uiPriority w:val="99"/>
    <w:qFormat/>
    <w:rsid w:val="00FE2507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9"/>
    <w:qFormat/>
    <w:rsid w:val="00FE250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9"/>
    <w:qFormat/>
    <w:rsid w:val="00FE250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Kop7">
    <w:name w:val="heading 7"/>
    <w:basedOn w:val="Standaard"/>
    <w:next w:val="Standaard"/>
    <w:link w:val="Kop7Char"/>
    <w:uiPriority w:val="99"/>
    <w:qFormat/>
    <w:rsid w:val="00FE250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uiPriority w:val="99"/>
    <w:qFormat/>
    <w:rsid w:val="00FE250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uiPriority w:val="99"/>
    <w:qFormat/>
    <w:rsid w:val="00FE250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locked/>
    <w:rsid w:val="009A7C74"/>
    <w:rPr>
      <w:rFonts w:eastAsia="Calibri" w:cs="Arial"/>
      <w:b/>
      <w:bCs/>
      <w:color w:val="2E74B5"/>
      <w:sz w:val="32"/>
      <w:szCs w:val="32"/>
      <w:lang w:val="en-GB" w:eastAsia="en-US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9A7C74"/>
    <w:rPr>
      <w:rFonts w:eastAsia="Calibri" w:cs="Arial"/>
      <w:b/>
      <w:bCs/>
      <w:iCs/>
      <w:color w:val="2E74B5"/>
      <w:sz w:val="24"/>
      <w:szCs w:val="28"/>
      <w:lang w:val="en-GB" w:eastAsia="en-US"/>
    </w:rPr>
  </w:style>
  <w:style w:type="character" w:customStyle="1" w:styleId="Kop3Char">
    <w:name w:val="Kop 3 Char"/>
    <w:basedOn w:val="Standaardalinea-lettertype"/>
    <w:link w:val="Kop3"/>
    <w:uiPriority w:val="99"/>
    <w:locked/>
    <w:rsid w:val="009A7C74"/>
    <w:rPr>
      <w:rFonts w:eastAsia="Calibri" w:cs="Arial"/>
      <w:bCs/>
      <w:color w:val="2E74B5"/>
      <w:sz w:val="20"/>
      <w:szCs w:val="26"/>
      <w:lang w:val="en-GB" w:eastAsia="en-US"/>
    </w:rPr>
  </w:style>
  <w:style w:type="character" w:customStyle="1" w:styleId="Kop4Char">
    <w:name w:val="Kop 4 Char"/>
    <w:basedOn w:val="Standaardalinea-lettertype"/>
    <w:link w:val="Kop4"/>
    <w:uiPriority w:val="99"/>
    <w:locked/>
    <w:rsid w:val="000560E4"/>
    <w:rPr>
      <w:rFonts w:ascii="Times New Roman" w:eastAsia="Calibri" w:hAnsi="Times New Roman"/>
      <w:b/>
      <w:bCs/>
      <w:sz w:val="28"/>
      <w:szCs w:val="28"/>
      <w:lang w:val="en-GB" w:eastAsia="en-US"/>
    </w:rPr>
  </w:style>
  <w:style w:type="character" w:customStyle="1" w:styleId="Kop5Char">
    <w:name w:val="Kop 5 Char"/>
    <w:basedOn w:val="Standaardalinea-lettertype"/>
    <w:link w:val="Kop5"/>
    <w:uiPriority w:val="99"/>
    <w:locked/>
    <w:rsid w:val="000560E4"/>
    <w:rPr>
      <w:rFonts w:eastAsia="Calibri"/>
      <w:b/>
      <w:bCs/>
      <w:i/>
      <w:iCs/>
      <w:sz w:val="26"/>
      <w:szCs w:val="26"/>
      <w:lang w:val="en-GB" w:eastAsia="en-US"/>
    </w:rPr>
  </w:style>
  <w:style w:type="character" w:customStyle="1" w:styleId="Kop6Char">
    <w:name w:val="Kop 6 Char"/>
    <w:basedOn w:val="Standaardalinea-lettertype"/>
    <w:link w:val="Kop6"/>
    <w:uiPriority w:val="99"/>
    <w:locked/>
    <w:rsid w:val="000560E4"/>
    <w:rPr>
      <w:rFonts w:ascii="Times New Roman" w:eastAsia="Calibri" w:hAnsi="Times New Roman"/>
      <w:b/>
      <w:bCs/>
      <w:sz w:val="22"/>
      <w:szCs w:val="22"/>
      <w:lang w:val="en-GB" w:eastAsia="en-US"/>
    </w:rPr>
  </w:style>
  <w:style w:type="character" w:customStyle="1" w:styleId="Kop7Char">
    <w:name w:val="Kop 7 Char"/>
    <w:basedOn w:val="Standaardalinea-lettertype"/>
    <w:link w:val="Kop7"/>
    <w:uiPriority w:val="99"/>
    <w:locked/>
    <w:rsid w:val="000560E4"/>
    <w:rPr>
      <w:rFonts w:ascii="Times New Roman" w:eastAsia="Calibri" w:hAnsi="Times New Roman"/>
      <w:sz w:val="24"/>
      <w:szCs w:val="22"/>
      <w:lang w:val="en-GB" w:eastAsia="en-US"/>
    </w:rPr>
  </w:style>
  <w:style w:type="character" w:customStyle="1" w:styleId="Kop8Char">
    <w:name w:val="Kop 8 Char"/>
    <w:basedOn w:val="Standaardalinea-lettertype"/>
    <w:link w:val="Kop8"/>
    <w:uiPriority w:val="99"/>
    <w:locked/>
    <w:rsid w:val="000560E4"/>
    <w:rPr>
      <w:rFonts w:ascii="Times New Roman" w:eastAsia="Calibri" w:hAnsi="Times New Roman"/>
      <w:i/>
      <w:iCs/>
      <w:sz w:val="24"/>
      <w:szCs w:val="22"/>
      <w:lang w:val="en-GB" w:eastAsia="en-US"/>
    </w:rPr>
  </w:style>
  <w:style w:type="character" w:customStyle="1" w:styleId="Kop9Char">
    <w:name w:val="Kop 9 Char"/>
    <w:basedOn w:val="Standaardalinea-lettertype"/>
    <w:link w:val="Kop9"/>
    <w:uiPriority w:val="99"/>
    <w:locked/>
    <w:rsid w:val="000560E4"/>
    <w:rPr>
      <w:rFonts w:ascii="Arial" w:eastAsia="Calibri" w:hAnsi="Arial" w:cs="Arial"/>
      <w:sz w:val="22"/>
      <w:szCs w:val="22"/>
      <w:lang w:val="en-GB" w:eastAsia="en-US"/>
    </w:rPr>
  </w:style>
  <w:style w:type="paragraph" w:styleId="Ballontekst">
    <w:name w:val="Balloon Text"/>
    <w:basedOn w:val="Standaard"/>
    <w:link w:val="BallontekstChar"/>
    <w:uiPriority w:val="99"/>
    <w:rsid w:val="00370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rsid w:val="00370827"/>
    <w:rPr>
      <w:rFonts w:ascii="Tahoma" w:eastAsia="Calibri" w:hAnsi="Tahoma" w:cs="Tahoma"/>
      <w:sz w:val="16"/>
      <w:szCs w:val="16"/>
      <w:lang w:eastAsia="en-US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"/>
      </w:numPr>
      <w:spacing w:before="560" w:line="200" w:lineRule="atLeast"/>
    </w:pPr>
    <w:rPr>
      <w:sz w:val="17"/>
    </w:rPr>
  </w:style>
  <w:style w:type="paragraph" w:styleId="Inhopg1">
    <w:name w:val="toc 1"/>
    <w:basedOn w:val="Standaard"/>
    <w:next w:val="Standaard"/>
    <w:autoRedefine/>
    <w:uiPriority w:val="39"/>
    <w:rsid w:val="003B3222"/>
    <w:pPr>
      <w:spacing w:before="120" w:after="120"/>
    </w:pPr>
    <w:rPr>
      <w:rFonts w:asciiTheme="minorHAnsi" w:hAnsiTheme="minorHAnsi"/>
      <w:b/>
      <w:bCs/>
      <w:caps/>
      <w:szCs w:val="20"/>
    </w:rPr>
  </w:style>
  <w:style w:type="paragraph" w:styleId="Inhopg2">
    <w:name w:val="toc 2"/>
    <w:basedOn w:val="Standaard"/>
    <w:next w:val="Standaard"/>
    <w:autoRedefine/>
    <w:uiPriority w:val="39"/>
    <w:rsid w:val="003B3222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Inhopg3">
    <w:name w:val="toc 3"/>
    <w:basedOn w:val="Standaard"/>
    <w:next w:val="Standaard"/>
    <w:autoRedefine/>
    <w:uiPriority w:val="39"/>
    <w:rsid w:val="003B3222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styleId="Lijstalinea">
    <w:name w:val="List Paragraph"/>
    <w:basedOn w:val="Standaard"/>
    <w:uiPriority w:val="34"/>
    <w:qFormat/>
    <w:rsid w:val="008F5BDF"/>
    <w:pPr>
      <w:numPr>
        <w:numId w:val="10"/>
      </w:numPr>
      <w:contextualSpacing/>
    </w:pPr>
  </w:style>
  <w:style w:type="character" w:styleId="Hyperlink">
    <w:name w:val="Hyperlink"/>
    <w:basedOn w:val="Standaardalinea-lettertype"/>
    <w:uiPriority w:val="99"/>
    <w:rsid w:val="00370827"/>
    <w:rPr>
      <w:rFonts w:ascii="Corbel" w:hAnsi="Corbel" w:cs="Times New Roman"/>
      <w:color w:val="0563C1"/>
      <w:sz w:val="20"/>
      <w:u w:val="single"/>
    </w:rPr>
  </w:style>
  <w:style w:type="paragraph" w:styleId="Koptekst">
    <w:name w:val="header"/>
    <w:basedOn w:val="Standaard"/>
    <w:link w:val="KoptekstChar"/>
    <w:uiPriority w:val="99"/>
    <w:rsid w:val="000560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560E4"/>
    <w:rPr>
      <w:rFonts w:eastAsia="Calibri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0560E4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VoettekstChar">
    <w:name w:val="Voettekst Char"/>
    <w:basedOn w:val="Standaardalinea-lettertype"/>
    <w:link w:val="Voettekst"/>
    <w:uiPriority w:val="99"/>
    <w:rsid w:val="000560E4"/>
    <w:rPr>
      <w:rFonts w:eastAsia="Calibri"/>
      <w:sz w:val="18"/>
      <w:szCs w:val="22"/>
      <w:lang w:eastAsia="en-US"/>
    </w:rPr>
  </w:style>
  <w:style w:type="table" w:styleId="Tabelraster">
    <w:name w:val="Table Grid"/>
    <w:basedOn w:val="Standaardtabel"/>
    <w:rsid w:val="000560E4"/>
    <w:pPr>
      <w:spacing w:line="240" w:lineRule="auto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tabeltekst">
    <w:name w:val="Standaard tabeltekst"/>
    <w:basedOn w:val="Standaard"/>
    <w:rsid w:val="000560E4"/>
    <w:pPr>
      <w:overflowPunct w:val="0"/>
      <w:autoSpaceDE w:val="0"/>
      <w:autoSpaceDN w:val="0"/>
      <w:adjustRightInd w:val="0"/>
      <w:spacing w:after="40" w:line="240" w:lineRule="atLeast"/>
      <w:textAlignment w:val="baseline"/>
    </w:pPr>
    <w:rPr>
      <w:rFonts w:ascii="Verdana" w:eastAsia="Times New Roman" w:hAnsi="Verdana" w:cs="Verdana"/>
      <w:sz w:val="13"/>
      <w:szCs w:val="13"/>
    </w:rPr>
  </w:style>
  <w:style w:type="paragraph" w:styleId="Revisie">
    <w:name w:val="Revision"/>
    <w:hidden/>
    <w:uiPriority w:val="99"/>
    <w:semiHidden/>
    <w:rsid w:val="000560E4"/>
    <w:pPr>
      <w:spacing w:line="240" w:lineRule="auto"/>
    </w:pPr>
    <w:rPr>
      <w:rFonts w:eastAsia="Calibri"/>
      <w:szCs w:val="22"/>
      <w:lang w:eastAsia="en-US"/>
    </w:rPr>
  </w:style>
  <w:style w:type="paragraph" w:styleId="Voetnoottekst">
    <w:name w:val="footnote text"/>
    <w:basedOn w:val="Standaard"/>
    <w:link w:val="VoetnoottekstChar"/>
    <w:uiPriority w:val="99"/>
    <w:unhideWhenUsed/>
    <w:rsid w:val="000560E4"/>
    <w:pPr>
      <w:spacing w:after="0" w:line="240" w:lineRule="auto"/>
    </w:pPr>
    <w:rPr>
      <w:sz w:val="18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560E4"/>
    <w:rPr>
      <w:rFonts w:eastAsia="Calibri"/>
      <w:sz w:val="18"/>
      <w:szCs w:val="20"/>
      <w:lang w:eastAsia="en-US"/>
    </w:rPr>
  </w:style>
  <w:style w:type="character" w:styleId="Voetnootmarkering">
    <w:name w:val="footnote reference"/>
    <w:basedOn w:val="Standaardalinea-lettertype"/>
    <w:uiPriority w:val="99"/>
    <w:unhideWhenUsed/>
    <w:rsid w:val="000560E4"/>
    <w:rPr>
      <w:vertAlign w:val="superscript"/>
    </w:rPr>
  </w:style>
  <w:style w:type="paragraph" w:styleId="Inhopg4">
    <w:name w:val="toc 4"/>
    <w:basedOn w:val="Standaard"/>
    <w:next w:val="Standaard"/>
    <w:autoRedefine/>
    <w:uiPriority w:val="39"/>
    <w:unhideWhenUsed/>
    <w:rsid w:val="000560E4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0560E4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0560E4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0560E4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0560E4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0560E4"/>
    <w:pPr>
      <w:spacing w:after="0"/>
      <w:ind w:left="1600"/>
    </w:pPr>
    <w:rPr>
      <w:rFonts w:asciiTheme="minorHAnsi" w:hAnsiTheme="minorHAnsi"/>
      <w:sz w:val="18"/>
      <w:szCs w:val="18"/>
    </w:rPr>
  </w:style>
  <w:style w:type="table" w:customStyle="1" w:styleId="Tabelraster1">
    <w:name w:val="Tabelraster1"/>
    <w:basedOn w:val="Standaardtabel"/>
    <w:next w:val="Tabelraster"/>
    <w:locked/>
    <w:rsid w:val="00F74B46"/>
    <w:pPr>
      <w:spacing w:line="240" w:lineRule="auto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locked/>
    <w:rsid w:val="003F7917"/>
    <w:pPr>
      <w:spacing w:line="240" w:lineRule="auto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rsid w:val="00186FB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186FB8"/>
    <w:pPr>
      <w:spacing w:line="240" w:lineRule="auto"/>
    </w:pPr>
    <w:rPr>
      <w:szCs w:val="20"/>
      <w:lang w:val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86FB8"/>
    <w:rPr>
      <w:rFonts w:eastAsia="Calibri"/>
      <w:sz w:val="20"/>
      <w:szCs w:val="20"/>
      <w:lang w:eastAsia="en-US"/>
    </w:rPr>
  </w:style>
  <w:style w:type="character" w:customStyle="1" w:styleId="shorttext">
    <w:name w:val="short_text"/>
    <w:basedOn w:val="Standaardalinea-lettertype"/>
    <w:rsid w:val="003774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Hyperlink" w:uiPriority="99"/>
    <w:lsdException w:name="FollowedHyperlink" w:uiPriority="99"/>
    <w:lsdException w:name="Document Map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99" w:unhideWhenUsed="1" w:qFormat="1"/>
  </w:latentStyles>
  <w:style w:type="paragraph" w:default="1" w:styleId="Standaard">
    <w:name w:val="Normal"/>
    <w:qFormat/>
    <w:rsid w:val="00B72B2A"/>
    <w:pPr>
      <w:spacing w:after="160" w:line="259" w:lineRule="auto"/>
    </w:pPr>
    <w:rPr>
      <w:rFonts w:eastAsia="Calibri"/>
      <w:sz w:val="20"/>
      <w:szCs w:val="22"/>
      <w:lang w:val="en-GB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9A7C74"/>
    <w:pPr>
      <w:keepNext/>
      <w:keepLines/>
      <w:pageBreakBefore/>
      <w:numPr>
        <w:numId w:val="1"/>
      </w:numPr>
      <w:spacing w:before="120" w:after="240"/>
      <w:ind w:left="0"/>
      <w:outlineLvl w:val="0"/>
    </w:pPr>
    <w:rPr>
      <w:rFonts w:cs="Arial"/>
      <w:b/>
      <w:bCs/>
      <w:color w:val="2E74B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9"/>
    <w:qFormat/>
    <w:rsid w:val="009A7C74"/>
    <w:pPr>
      <w:keepNext/>
      <w:numPr>
        <w:ilvl w:val="1"/>
        <w:numId w:val="1"/>
      </w:numPr>
      <w:spacing w:before="280" w:after="120"/>
      <w:ind w:left="0"/>
      <w:outlineLvl w:val="1"/>
    </w:pPr>
    <w:rPr>
      <w:rFonts w:cs="Arial"/>
      <w:b/>
      <w:bCs/>
      <w:iCs/>
      <w:color w:val="2E74B5"/>
      <w:sz w:val="24"/>
      <w:szCs w:val="28"/>
    </w:rPr>
  </w:style>
  <w:style w:type="paragraph" w:styleId="Kop3">
    <w:name w:val="heading 3"/>
    <w:basedOn w:val="Standaard"/>
    <w:next w:val="Standaard"/>
    <w:link w:val="Kop3Char"/>
    <w:uiPriority w:val="99"/>
    <w:qFormat/>
    <w:rsid w:val="009A7C74"/>
    <w:pPr>
      <w:keepNext/>
      <w:numPr>
        <w:ilvl w:val="2"/>
        <w:numId w:val="1"/>
      </w:numPr>
      <w:spacing w:before="360" w:after="120"/>
      <w:ind w:left="0"/>
      <w:outlineLvl w:val="2"/>
    </w:pPr>
    <w:rPr>
      <w:rFonts w:cs="Arial"/>
      <w:bCs/>
      <w:color w:val="2E74B5"/>
      <w:szCs w:val="26"/>
    </w:rPr>
  </w:style>
  <w:style w:type="paragraph" w:styleId="Kop4">
    <w:name w:val="heading 4"/>
    <w:basedOn w:val="Standaard"/>
    <w:next w:val="Standaard"/>
    <w:link w:val="Kop4Char"/>
    <w:uiPriority w:val="99"/>
    <w:qFormat/>
    <w:rsid w:val="00FE2507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9"/>
    <w:qFormat/>
    <w:rsid w:val="00FE250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9"/>
    <w:qFormat/>
    <w:rsid w:val="00FE250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Kop7">
    <w:name w:val="heading 7"/>
    <w:basedOn w:val="Standaard"/>
    <w:next w:val="Standaard"/>
    <w:link w:val="Kop7Char"/>
    <w:uiPriority w:val="99"/>
    <w:qFormat/>
    <w:rsid w:val="00FE250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uiPriority w:val="99"/>
    <w:qFormat/>
    <w:rsid w:val="00FE250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uiPriority w:val="99"/>
    <w:qFormat/>
    <w:rsid w:val="00FE250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locked/>
    <w:rsid w:val="009A7C74"/>
    <w:rPr>
      <w:rFonts w:eastAsia="Calibri" w:cs="Arial"/>
      <w:b/>
      <w:bCs/>
      <w:color w:val="2E74B5"/>
      <w:sz w:val="32"/>
      <w:szCs w:val="32"/>
      <w:lang w:val="en-GB" w:eastAsia="en-US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9A7C74"/>
    <w:rPr>
      <w:rFonts w:eastAsia="Calibri" w:cs="Arial"/>
      <w:b/>
      <w:bCs/>
      <w:iCs/>
      <w:color w:val="2E74B5"/>
      <w:sz w:val="24"/>
      <w:szCs w:val="28"/>
      <w:lang w:val="en-GB" w:eastAsia="en-US"/>
    </w:rPr>
  </w:style>
  <w:style w:type="character" w:customStyle="1" w:styleId="Kop3Char">
    <w:name w:val="Kop 3 Char"/>
    <w:basedOn w:val="Standaardalinea-lettertype"/>
    <w:link w:val="Kop3"/>
    <w:uiPriority w:val="99"/>
    <w:locked/>
    <w:rsid w:val="009A7C74"/>
    <w:rPr>
      <w:rFonts w:eastAsia="Calibri" w:cs="Arial"/>
      <w:bCs/>
      <w:color w:val="2E74B5"/>
      <w:sz w:val="20"/>
      <w:szCs w:val="26"/>
      <w:lang w:val="en-GB" w:eastAsia="en-US"/>
    </w:rPr>
  </w:style>
  <w:style w:type="character" w:customStyle="1" w:styleId="Kop4Char">
    <w:name w:val="Kop 4 Char"/>
    <w:basedOn w:val="Standaardalinea-lettertype"/>
    <w:link w:val="Kop4"/>
    <w:uiPriority w:val="99"/>
    <w:locked/>
    <w:rsid w:val="000560E4"/>
    <w:rPr>
      <w:rFonts w:ascii="Times New Roman" w:eastAsia="Calibri" w:hAnsi="Times New Roman"/>
      <w:b/>
      <w:bCs/>
      <w:sz w:val="28"/>
      <w:szCs w:val="28"/>
      <w:lang w:val="en-GB" w:eastAsia="en-US"/>
    </w:rPr>
  </w:style>
  <w:style w:type="character" w:customStyle="1" w:styleId="Kop5Char">
    <w:name w:val="Kop 5 Char"/>
    <w:basedOn w:val="Standaardalinea-lettertype"/>
    <w:link w:val="Kop5"/>
    <w:uiPriority w:val="99"/>
    <w:locked/>
    <w:rsid w:val="000560E4"/>
    <w:rPr>
      <w:rFonts w:eastAsia="Calibri"/>
      <w:b/>
      <w:bCs/>
      <w:i/>
      <w:iCs/>
      <w:sz w:val="26"/>
      <w:szCs w:val="26"/>
      <w:lang w:val="en-GB" w:eastAsia="en-US"/>
    </w:rPr>
  </w:style>
  <w:style w:type="character" w:customStyle="1" w:styleId="Kop6Char">
    <w:name w:val="Kop 6 Char"/>
    <w:basedOn w:val="Standaardalinea-lettertype"/>
    <w:link w:val="Kop6"/>
    <w:uiPriority w:val="99"/>
    <w:locked/>
    <w:rsid w:val="000560E4"/>
    <w:rPr>
      <w:rFonts w:ascii="Times New Roman" w:eastAsia="Calibri" w:hAnsi="Times New Roman"/>
      <w:b/>
      <w:bCs/>
      <w:sz w:val="22"/>
      <w:szCs w:val="22"/>
      <w:lang w:val="en-GB" w:eastAsia="en-US"/>
    </w:rPr>
  </w:style>
  <w:style w:type="character" w:customStyle="1" w:styleId="Kop7Char">
    <w:name w:val="Kop 7 Char"/>
    <w:basedOn w:val="Standaardalinea-lettertype"/>
    <w:link w:val="Kop7"/>
    <w:uiPriority w:val="99"/>
    <w:locked/>
    <w:rsid w:val="000560E4"/>
    <w:rPr>
      <w:rFonts w:ascii="Times New Roman" w:eastAsia="Calibri" w:hAnsi="Times New Roman"/>
      <w:sz w:val="24"/>
      <w:szCs w:val="22"/>
      <w:lang w:val="en-GB" w:eastAsia="en-US"/>
    </w:rPr>
  </w:style>
  <w:style w:type="character" w:customStyle="1" w:styleId="Kop8Char">
    <w:name w:val="Kop 8 Char"/>
    <w:basedOn w:val="Standaardalinea-lettertype"/>
    <w:link w:val="Kop8"/>
    <w:uiPriority w:val="99"/>
    <w:locked/>
    <w:rsid w:val="000560E4"/>
    <w:rPr>
      <w:rFonts w:ascii="Times New Roman" w:eastAsia="Calibri" w:hAnsi="Times New Roman"/>
      <w:i/>
      <w:iCs/>
      <w:sz w:val="24"/>
      <w:szCs w:val="22"/>
      <w:lang w:val="en-GB" w:eastAsia="en-US"/>
    </w:rPr>
  </w:style>
  <w:style w:type="character" w:customStyle="1" w:styleId="Kop9Char">
    <w:name w:val="Kop 9 Char"/>
    <w:basedOn w:val="Standaardalinea-lettertype"/>
    <w:link w:val="Kop9"/>
    <w:uiPriority w:val="99"/>
    <w:locked/>
    <w:rsid w:val="000560E4"/>
    <w:rPr>
      <w:rFonts w:ascii="Arial" w:eastAsia="Calibri" w:hAnsi="Arial" w:cs="Arial"/>
      <w:sz w:val="22"/>
      <w:szCs w:val="22"/>
      <w:lang w:val="en-GB" w:eastAsia="en-US"/>
    </w:rPr>
  </w:style>
  <w:style w:type="paragraph" w:styleId="Ballontekst">
    <w:name w:val="Balloon Text"/>
    <w:basedOn w:val="Standaard"/>
    <w:link w:val="BallontekstChar"/>
    <w:uiPriority w:val="99"/>
    <w:rsid w:val="00370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rsid w:val="00370827"/>
    <w:rPr>
      <w:rFonts w:ascii="Tahoma" w:eastAsia="Calibri" w:hAnsi="Tahoma" w:cs="Tahoma"/>
      <w:sz w:val="16"/>
      <w:szCs w:val="16"/>
      <w:lang w:eastAsia="en-US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"/>
      </w:numPr>
      <w:spacing w:before="560" w:line="200" w:lineRule="atLeast"/>
    </w:pPr>
    <w:rPr>
      <w:sz w:val="17"/>
    </w:rPr>
  </w:style>
  <w:style w:type="paragraph" w:styleId="Inhopg1">
    <w:name w:val="toc 1"/>
    <w:basedOn w:val="Standaard"/>
    <w:next w:val="Standaard"/>
    <w:autoRedefine/>
    <w:uiPriority w:val="39"/>
    <w:rsid w:val="003B3222"/>
    <w:pPr>
      <w:spacing w:before="120" w:after="120"/>
    </w:pPr>
    <w:rPr>
      <w:rFonts w:asciiTheme="minorHAnsi" w:hAnsiTheme="minorHAnsi"/>
      <w:b/>
      <w:bCs/>
      <w:caps/>
      <w:szCs w:val="20"/>
    </w:rPr>
  </w:style>
  <w:style w:type="paragraph" w:styleId="Inhopg2">
    <w:name w:val="toc 2"/>
    <w:basedOn w:val="Standaard"/>
    <w:next w:val="Standaard"/>
    <w:autoRedefine/>
    <w:uiPriority w:val="39"/>
    <w:rsid w:val="003B3222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Inhopg3">
    <w:name w:val="toc 3"/>
    <w:basedOn w:val="Standaard"/>
    <w:next w:val="Standaard"/>
    <w:autoRedefine/>
    <w:uiPriority w:val="39"/>
    <w:rsid w:val="003B3222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styleId="Lijstalinea">
    <w:name w:val="List Paragraph"/>
    <w:basedOn w:val="Standaard"/>
    <w:uiPriority w:val="34"/>
    <w:qFormat/>
    <w:rsid w:val="008F5BDF"/>
    <w:pPr>
      <w:numPr>
        <w:numId w:val="10"/>
      </w:numPr>
      <w:contextualSpacing/>
    </w:pPr>
  </w:style>
  <w:style w:type="character" w:styleId="Hyperlink">
    <w:name w:val="Hyperlink"/>
    <w:basedOn w:val="Standaardalinea-lettertype"/>
    <w:uiPriority w:val="99"/>
    <w:rsid w:val="00370827"/>
    <w:rPr>
      <w:rFonts w:ascii="Corbel" w:hAnsi="Corbel" w:cs="Times New Roman"/>
      <w:color w:val="0563C1"/>
      <w:sz w:val="20"/>
      <w:u w:val="single"/>
    </w:rPr>
  </w:style>
  <w:style w:type="paragraph" w:styleId="Koptekst">
    <w:name w:val="header"/>
    <w:basedOn w:val="Standaard"/>
    <w:link w:val="KoptekstChar"/>
    <w:uiPriority w:val="99"/>
    <w:rsid w:val="000560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560E4"/>
    <w:rPr>
      <w:rFonts w:eastAsia="Calibri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0560E4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VoettekstChar">
    <w:name w:val="Voettekst Char"/>
    <w:basedOn w:val="Standaardalinea-lettertype"/>
    <w:link w:val="Voettekst"/>
    <w:uiPriority w:val="99"/>
    <w:rsid w:val="000560E4"/>
    <w:rPr>
      <w:rFonts w:eastAsia="Calibri"/>
      <w:sz w:val="18"/>
      <w:szCs w:val="22"/>
      <w:lang w:eastAsia="en-US"/>
    </w:rPr>
  </w:style>
  <w:style w:type="table" w:styleId="Tabelraster">
    <w:name w:val="Table Grid"/>
    <w:basedOn w:val="Standaardtabel"/>
    <w:rsid w:val="000560E4"/>
    <w:pPr>
      <w:spacing w:line="240" w:lineRule="auto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tabeltekst">
    <w:name w:val="Standaard tabeltekst"/>
    <w:basedOn w:val="Standaard"/>
    <w:rsid w:val="000560E4"/>
    <w:pPr>
      <w:overflowPunct w:val="0"/>
      <w:autoSpaceDE w:val="0"/>
      <w:autoSpaceDN w:val="0"/>
      <w:adjustRightInd w:val="0"/>
      <w:spacing w:after="40" w:line="240" w:lineRule="atLeast"/>
      <w:textAlignment w:val="baseline"/>
    </w:pPr>
    <w:rPr>
      <w:rFonts w:ascii="Verdana" w:eastAsia="Times New Roman" w:hAnsi="Verdana" w:cs="Verdana"/>
      <w:sz w:val="13"/>
      <w:szCs w:val="13"/>
    </w:rPr>
  </w:style>
  <w:style w:type="paragraph" w:styleId="Revisie">
    <w:name w:val="Revision"/>
    <w:hidden/>
    <w:uiPriority w:val="99"/>
    <w:semiHidden/>
    <w:rsid w:val="000560E4"/>
    <w:pPr>
      <w:spacing w:line="240" w:lineRule="auto"/>
    </w:pPr>
    <w:rPr>
      <w:rFonts w:eastAsia="Calibri"/>
      <w:szCs w:val="22"/>
      <w:lang w:eastAsia="en-US"/>
    </w:rPr>
  </w:style>
  <w:style w:type="paragraph" w:styleId="Voetnoottekst">
    <w:name w:val="footnote text"/>
    <w:basedOn w:val="Standaard"/>
    <w:link w:val="VoetnoottekstChar"/>
    <w:uiPriority w:val="99"/>
    <w:unhideWhenUsed/>
    <w:rsid w:val="000560E4"/>
    <w:pPr>
      <w:spacing w:after="0" w:line="240" w:lineRule="auto"/>
    </w:pPr>
    <w:rPr>
      <w:sz w:val="18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560E4"/>
    <w:rPr>
      <w:rFonts w:eastAsia="Calibri"/>
      <w:sz w:val="18"/>
      <w:szCs w:val="20"/>
      <w:lang w:eastAsia="en-US"/>
    </w:rPr>
  </w:style>
  <w:style w:type="character" w:styleId="Voetnootmarkering">
    <w:name w:val="footnote reference"/>
    <w:basedOn w:val="Standaardalinea-lettertype"/>
    <w:uiPriority w:val="99"/>
    <w:unhideWhenUsed/>
    <w:rsid w:val="000560E4"/>
    <w:rPr>
      <w:vertAlign w:val="superscript"/>
    </w:rPr>
  </w:style>
  <w:style w:type="paragraph" w:styleId="Inhopg4">
    <w:name w:val="toc 4"/>
    <w:basedOn w:val="Standaard"/>
    <w:next w:val="Standaard"/>
    <w:autoRedefine/>
    <w:uiPriority w:val="39"/>
    <w:unhideWhenUsed/>
    <w:rsid w:val="000560E4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0560E4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0560E4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0560E4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0560E4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0560E4"/>
    <w:pPr>
      <w:spacing w:after="0"/>
      <w:ind w:left="1600"/>
    </w:pPr>
    <w:rPr>
      <w:rFonts w:asciiTheme="minorHAnsi" w:hAnsiTheme="minorHAnsi"/>
      <w:sz w:val="18"/>
      <w:szCs w:val="18"/>
    </w:rPr>
  </w:style>
  <w:style w:type="table" w:customStyle="1" w:styleId="Tabelraster1">
    <w:name w:val="Tabelraster1"/>
    <w:basedOn w:val="Standaardtabel"/>
    <w:next w:val="Tabelraster"/>
    <w:locked/>
    <w:rsid w:val="00F74B46"/>
    <w:pPr>
      <w:spacing w:line="240" w:lineRule="auto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locked/>
    <w:rsid w:val="003F7917"/>
    <w:pPr>
      <w:spacing w:line="240" w:lineRule="auto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rsid w:val="00186FB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186FB8"/>
    <w:pPr>
      <w:spacing w:line="240" w:lineRule="auto"/>
    </w:pPr>
    <w:rPr>
      <w:szCs w:val="20"/>
      <w:lang w:val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86FB8"/>
    <w:rPr>
      <w:rFonts w:eastAsia="Calibri"/>
      <w:sz w:val="20"/>
      <w:szCs w:val="20"/>
      <w:lang w:eastAsia="en-US"/>
    </w:rPr>
  </w:style>
  <w:style w:type="character" w:customStyle="1" w:styleId="shorttext">
    <w:name w:val="short_text"/>
    <w:basedOn w:val="Standaardalinea-lettertype"/>
    <w:rsid w:val="003774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6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76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5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0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9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36730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988848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74969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1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057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288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8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68714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5042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945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9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08906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36902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34312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62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72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8985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9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1416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88201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33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5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40558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675664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0608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3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41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0867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8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029506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99714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143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ef9a62d-a7ad-40c9-b8f3-23a47dbe1d9a">XXDFZAFDN7JV-264-360</_dlc_DocId>
    <_dlc_DocIdUrl xmlns="4ef9a62d-a7ad-40c9-b8f3-23a47dbe1d9a">
      <Url>http://sharepoint.basis.lan/LM/_layouts/DocIdRedir.aspx?ID=XXDFZAFDN7JV-264-360</Url>
      <Description>XXDFZAFDN7JV-264-360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94CDB76D5C65459EA4AB314873057C" ma:contentTypeVersion="0" ma:contentTypeDescription="Een nieuw document maken." ma:contentTypeScope="" ma:versionID="b094995c4dbcad93d5e137b6f04f3680">
  <xsd:schema xmlns:xsd="http://www.w3.org/2001/XMLSchema" xmlns:xs="http://www.w3.org/2001/XMLSchema" xmlns:p="http://schemas.microsoft.com/office/2006/metadata/properties" xmlns:ns2="4ef9a62d-a7ad-40c9-b8f3-23a47dbe1d9a" targetNamespace="http://schemas.microsoft.com/office/2006/metadata/properties" ma:root="true" ma:fieldsID="1d1adcf2504a285291f92e9445b8ed73" ns2:_="">
    <xsd:import namespace="4ef9a62d-a7ad-40c9-b8f3-23a47dbe1d9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9a62d-a7ad-40c9-b8f3-23a47dbe1d9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B73DB-0741-461C-BF9A-FB9C181ED362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  <ds:schemaRef ds:uri="4ef9a62d-a7ad-40c9-b8f3-23a47dbe1d9a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5BA87D6-0AA9-495E-8E24-7009BB0C7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f9a62d-a7ad-40c9-b8f3-23a47dbe1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E39659-4A69-49B5-8F61-CADCF55E938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E25614-DAAF-4628-B909-1A7DED071BD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D7A4C03-EC06-4E23-A08D-6875B12B6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3CF3FDF7.dotm</Template>
  <TotalTime>1</TotalTime>
  <Pages>1</Pages>
  <Words>164</Words>
  <Characters>896</Characters>
  <Application>Microsoft Office Word</Application>
  <DocSecurity>0</DocSecurity>
  <Lines>28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Boer, Peter de</dc:creator>
  <cp:lastModifiedBy>Boer, Peter de</cp:lastModifiedBy>
  <cp:revision>3</cp:revision>
  <cp:lastPrinted>2017-02-15T12:26:00Z</cp:lastPrinted>
  <dcterms:created xsi:type="dcterms:W3CDTF">2017-02-15T14:33:00Z</dcterms:created>
  <dcterms:modified xsi:type="dcterms:W3CDTF">2017-02-15T14:34:00Z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0x0101007494CDB76D5C65459EA4AB314873057C</vt:lpwstr>
  </property>
  <property fmtid="{D5CDD505-2E9C-101B-9397-08002B2CF9AE}" pid="3" name="_dlc_DocIdItemGuid">
    <vt:lpwstr>6671a0a8-4723-4ef7-baa5-221b880c5451</vt:lpwstr>
  </property>
</Properties>
</file>